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736D1">
      <w:pPr>
        <w:jc w:val="center"/>
        <w:rPr>
          <w:rFonts w:ascii="Times New Roman" w:hAnsi="Times New Roman" w:cs="Times New Roman"/>
        </w:rPr>
      </w:pPr>
      <w:r>
        <w:rPr>
          <w:rFonts w:hint="eastAsia" w:ascii="Times New Roman" w:hAnsi="Times New Roman" w:cs="Times New Roman"/>
          <w:b/>
          <w:bCs/>
          <w:sz w:val="36"/>
          <w:szCs w:val="36"/>
          <w:lang w:val="en-US" w:eastAsia="zh-CN"/>
        </w:rPr>
        <w:t xml:space="preserve">4.28 </w:t>
      </w:r>
      <w:r>
        <w:rPr>
          <w:rFonts w:ascii="Times New Roman" w:hAnsi="Times New Roman" w:cs="Times New Roman"/>
          <w:b/>
          <w:bCs/>
          <w:sz w:val="36"/>
          <w:szCs w:val="36"/>
          <w:lang w:eastAsia="zh-CN"/>
        </w:rPr>
        <w:t>The fifth panel on transcription</w:t>
      </w:r>
    </w:p>
    <w:p w14:paraId="2E791ADC">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 (00:00:01): </w:t>
      </w:r>
      <w:r>
        <w:rPr>
          <w:rFonts w:ascii="Times New Roman" w:hAnsi="Times New Roman" w:cs="Times New Roman"/>
          <w:lang w:eastAsia="zh-CN"/>
        </w:rPr>
        <w:t xml:space="preserve">Hello, I am Eva, a current PhD student in Communication Studies at UKM. Thank you very much for your participation and help. My primary research is on </w:t>
      </w:r>
      <w:r>
        <w:rPr>
          <w:rFonts w:ascii="Times New Roman" w:hAnsi="Times New Roman" w:cs="Times New Roman"/>
        </w:rPr>
        <w:t xml:space="preserve">the cross-cultural adjustment of </w:t>
      </w:r>
      <w:r>
        <w:rPr>
          <w:rFonts w:ascii="Times New Roman" w:hAnsi="Times New Roman" w:cs="Times New Roman"/>
          <w:lang w:eastAsia="zh-CN"/>
        </w:rPr>
        <w:t xml:space="preserve">Chinese </w:t>
      </w:r>
      <w:r>
        <w:rPr>
          <w:rFonts w:ascii="Times New Roman" w:hAnsi="Times New Roman" w:cs="Times New Roman"/>
        </w:rPr>
        <w:t>students in Malaysia</w:t>
      </w:r>
      <w:r>
        <w:rPr>
          <w:rFonts w:ascii="Times New Roman" w:hAnsi="Times New Roman" w:cs="Times New Roman"/>
          <w:lang w:eastAsia="zh-CN"/>
        </w:rPr>
        <w:t xml:space="preserve">. Today, </w:t>
      </w:r>
      <w:r>
        <w:rPr>
          <w:rFonts w:ascii="Times New Roman" w:hAnsi="Times New Roman" w:cs="Times New Roman"/>
        </w:rPr>
        <w:t xml:space="preserve">I have invited five students from different universitys </w:t>
      </w:r>
      <w:r>
        <w:rPr>
          <w:rFonts w:ascii="Times New Roman" w:hAnsi="Times New Roman" w:cs="Times New Roman"/>
          <w:lang w:eastAsia="zh-CN"/>
        </w:rPr>
        <w:t xml:space="preserve">to have an </w:t>
      </w:r>
      <w:r>
        <w:rPr>
          <w:rFonts w:ascii="Times New Roman" w:hAnsi="Times New Roman" w:cs="Times New Roman"/>
        </w:rPr>
        <w:t>online discussion to</w:t>
      </w:r>
      <w:r>
        <w:rPr>
          <w:rFonts w:ascii="Times New Roman" w:hAnsi="Times New Roman" w:cs="Times New Roman"/>
          <w:lang w:eastAsia="zh-CN"/>
        </w:rPr>
        <w:t xml:space="preserve"> understand </w:t>
      </w:r>
      <w:r>
        <w:rPr>
          <w:rFonts w:ascii="Times New Roman" w:hAnsi="Times New Roman" w:cs="Times New Roman"/>
        </w:rPr>
        <w:t>their motivation for coming to study in Malaysia and how they are adapting to study in Malaysia. Let's start by asking you to introduce your name. Just say your nickname</w:t>
      </w:r>
      <w:r>
        <w:rPr>
          <w:rFonts w:ascii="Times New Roman" w:hAnsi="Times New Roman" w:cs="Times New Roman"/>
          <w:lang w:eastAsia="zh-CN"/>
        </w:rPr>
        <w:t xml:space="preserve">, </w:t>
      </w:r>
      <w:r>
        <w:rPr>
          <w:rFonts w:ascii="Times New Roman" w:hAnsi="Times New Roman" w:cs="Times New Roman"/>
        </w:rPr>
        <w:t>your university</w:t>
      </w:r>
      <w:r>
        <w:rPr>
          <w:rFonts w:ascii="Times New Roman" w:hAnsi="Times New Roman" w:cs="Times New Roman"/>
          <w:lang w:eastAsia="zh-CN"/>
        </w:rPr>
        <w:t xml:space="preserve">, your </w:t>
      </w:r>
      <w:r>
        <w:rPr>
          <w:rFonts w:ascii="Times New Roman" w:hAnsi="Times New Roman" w:cs="Times New Roman"/>
        </w:rPr>
        <w:t xml:space="preserve">major, the semester you are studying </w:t>
      </w:r>
      <w:r>
        <w:rPr>
          <w:rFonts w:ascii="Times New Roman" w:hAnsi="Times New Roman" w:cs="Times New Roman"/>
          <w:lang w:eastAsia="zh-CN"/>
        </w:rPr>
        <w:t>and whether you have any overseas experience</w:t>
      </w:r>
      <w:r>
        <w:rPr>
          <w:rFonts w:ascii="Times New Roman" w:hAnsi="Times New Roman" w:cs="Times New Roman"/>
        </w:rPr>
        <w:t xml:space="preserve">. Let's </w:t>
      </w:r>
      <w:r>
        <w:rPr>
          <w:rFonts w:ascii="Times New Roman" w:hAnsi="Times New Roman" w:cs="Times New Roman"/>
          <w:lang w:eastAsia="zh-CN"/>
        </w:rPr>
        <w:t xml:space="preserve">start with </w:t>
      </w:r>
      <w:r>
        <w:rPr>
          <w:rFonts w:ascii="Times New Roman" w:hAnsi="Times New Roman" w:cs="Times New Roman"/>
        </w:rPr>
        <w:t>Xiaowei</w:t>
      </w:r>
      <w:r>
        <w:rPr>
          <w:rFonts w:ascii="Times New Roman" w:hAnsi="Times New Roman" w:cs="Times New Roman"/>
          <w:lang w:eastAsia="zh-CN"/>
        </w:rPr>
        <w:t>.</w:t>
      </w:r>
    </w:p>
    <w:p w14:paraId="5D89A5ED">
      <w:pPr>
        <w:jc w:val="both"/>
        <w:rPr>
          <w:rFonts w:ascii="Times New Roman" w:hAnsi="Times New Roman" w:cs="Times New Roman"/>
          <w:lang w:eastAsia="zh-CN"/>
        </w:rPr>
      </w:pPr>
      <w:r>
        <w:rPr>
          <w:rFonts w:ascii="Times New Roman" w:hAnsi="Times New Roman" w:cs="Times New Roman"/>
        </w:rPr>
        <w:t>Zhiwei Gong (00:00:46): Hi everyone. I</w:t>
      </w:r>
      <w:r>
        <w:rPr>
          <w:rFonts w:ascii="Times New Roman" w:hAnsi="Times New Roman" w:cs="Times New Roman"/>
          <w:lang w:eastAsia="zh-CN"/>
        </w:rPr>
        <w:t xml:space="preserve">'m </w:t>
      </w:r>
      <w:r>
        <w:rPr>
          <w:rFonts w:ascii="Times New Roman" w:hAnsi="Times New Roman" w:cs="Times New Roman"/>
        </w:rPr>
        <w:t xml:space="preserve">Gong Zhiwei </w:t>
      </w:r>
      <w:r>
        <w:rPr>
          <w:rFonts w:ascii="Times New Roman" w:hAnsi="Times New Roman" w:cs="Times New Roman"/>
          <w:lang w:eastAsia="zh-CN"/>
        </w:rPr>
        <w:t xml:space="preserve">from UM. </w:t>
      </w:r>
      <w:r>
        <w:rPr>
          <w:rFonts w:ascii="Times New Roman" w:hAnsi="Times New Roman" w:cs="Times New Roman"/>
        </w:rPr>
        <w:t xml:space="preserve">I'm majoring in Sports </w:t>
      </w:r>
      <w:r>
        <w:rPr>
          <w:rFonts w:ascii="Times New Roman" w:hAnsi="Times New Roman" w:cs="Times New Roman"/>
          <w:lang w:eastAsia="zh-CN"/>
        </w:rPr>
        <w:t>Management and am in my third semester.</w:t>
      </w:r>
    </w:p>
    <w:p w14:paraId="0FEB2345">
      <w:pPr>
        <w:jc w:val="both"/>
        <w:rPr>
          <w:rFonts w:ascii="Times New Roman" w:hAnsi="Times New Roman" w:cs="Times New Roman"/>
          <w:lang w:eastAsia="zh-CN"/>
        </w:rPr>
      </w:pPr>
      <w:r>
        <w:rPr>
          <w:rFonts w:ascii="Times New Roman" w:hAnsi="Times New Roman" w:cs="Times New Roman"/>
        </w:rPr>
        <w:t>No overseas experience</w:t>
      </w:r>
      <w:r>
        <w:rPr>
          <w:rFonts w:ascii="Times New Roman" w:hAnsi="Times New Roman" w:cs="Times New Roman"/>
          <w:lang w:eastAsia="zh-CN"/>
        </w:rPr>
        <w:t>.</w:t>
      </w:r>
    </w:p>
    <w:p w14:paraId="158631B1">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(00:01:02): OK, so let's move on to the students from Indy.</w:t>
      </w:r>
    </w:p>
    <w:p w14:paraId="68C58080">
      <w:pPr>
        <w:jc w:val="both"/>
        <w:rPr>
          <w:rFonts w:ascii="Times New Roman" w:hAnsi="Times New Roman" w:cs="Times New Roman"/>
        </w:rPr>
      </w:pPr>
      <w:r>
        <w:rPr>
          <w:rFonts w:ascii="Times New Roman" w:hAnsi="Times New Roman" w:cs="Times New Roman"/>
          <w:lang w:eastAsia="zh-CN"/>
        </w:rPr>
        <w:t xml:space="preserve">Tan Jun </w:t>
      </w:r>
      <w:r>
        <w:rPr>
          <w:rFonts w:ascii="Times New Roman" w:hAnsi="Times New Roman" w:cs="Times New Roman"/>
        </w:rPr>
        <w:t xml:space="preserve">(00:01:55): Hello, my name is Tan Jun from Inti's University, and this is my </w:t>
      </w:r>
      <w:r>
        <w:rPr>
          <w:rFonts w:ascii="Times New Roman" w:hAnsi="Times New Roman" w:cs="Times New Roman"/>
          <w:lang w:eastAsia="zh-CN"/>
        </w:rPr>
        <w:t xml:space="preserve">fourth </w:t>
      </w:r>
      <w:r>
        <w:rPr>
          <w:rFonts w:ascii="Times New Roman" w:hAnsi="Times New Roman" w:cs="Times New Roman"/>
        </w:rPr>
        <w:t>semester studying in Malaysia</w:t>
      </w:r>
      <w:r>
        <w:rPr>
          <w:rFonts w:hint="eastAsia" w:ascii="Times New Roman" w:hAnsi="Times New Roman" w:cs="Times New Roman"/>
          <w:lang w:val="en-US" w:eastAsia="zh-CN"/>
        </w:rPr>
        <w:t>, majoring in Business Administration</w:t>
      </w:r>
      <w:r>
        <w:rPr>
          <w:rFonts w:ascii="Times New Roman" w:hAnsi="Times New Roman" w:cs="Times New Roman"/>
        </w:rPr>
        <w:t>. What do you mean by foreign experience? If travelling counts, I should count it; study experience doesn't.</w:t>
      </w:r>
    </w:p>
    <w:p w14:paraId="241CF4AB">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(00:02:27): OK, then we will have our </w:t>
      </w:r>
      <w:r>
        <w:rPr>
          <w:rFonts w:ascii="Times New Roman" w:hAnsi="Times New Roman" w:cs="Times New Roman"/>
          <w:lang w:eastAsia="zh-CN"/>
        </w:rPr>
        <w:t xml:space="preserve">students from Sunway </w:t>
      </w:r>
      <w:r>
        <w:rPr>
          <w:rFonts w:ascii="Times New Roman" w:hAnsi="Times New Roman" w:cs="Times New Roman"/>
        </w:rPr>
        <w:t>University.</w:t>
      </w:r>
    </w:p>
    <w:p w14:paraId="311381B3">
      <w:pPr>
        <w:jc w:val="both"/>
        <w:rPr>
          <w:rFonts w:ascii="Times New Roman" w:hAnsi="Times New Roman" w:cs="Times New Roman"/>
        </w:rPr>
      </w:pPr>
      <w:r>
        <w:rPr>
          <w:rFonts w:ascii="Times New Roman" w:hAnsi="Times New Roman" w:cs="Times New Roman"/>
        </w:rPr>
        <w:t xml:space="preserve">He Jing (00:02:40): My name is He Jing, and I'm in my third semester of computer science at </w:t>
      </w:r>
      <w:r>
        <w:rPr>
          <w:rFonts w:ascii="Times New Roman" w:hAnsi="Times New Roman" w:cs="Times New Roman"/>
          <w:lang w:eastAsia="zh-CN"/>
        </w:rPr>
        <w:t xml:space="preserve">Sunway </w:t>
      </w:r>
      <w:r>
        <w:rPr>
          <w:rFonts w:ascii="Times New Roman" w:hAnsi="Times New Roman" w:cs="Times New Roman"/>
        </w:rPr>
        <w:t xml:space="preserve">University. My family is in Beijing, and I </w:t>
      </w:r>
      <w:r>
        <w:rPr>
          <w:rFonts w:ascii="Times New Roman" w:hAnsi="Times New Roman" w:cs="Times New Roman"/>
          <w:lang w:eastAsia="zh-CN"/>
        </w:rPr>
        <w:t xml:space="preserve">have had some experience with </w:t>
      </w:r>
      <w:r>
        <w:rPr>
          <w:rFonts w:ascii="Times New Roman" w:hAnsi="Times New Roman" w:cs="Times New Roman"/>
        </w:rPr>
        <w:t xml:space="preserve">foreigners and have </w:t>
      </w:r>
      <w:r>
        <w:rPr>
          <w:rFonts w:ascii="Times New Roman" w:hAnsi="Times New Roman" w:cs="Times New Roman"/>
          <w:lang w:eastAsia="zh-CN"/>
        </w:rPr>
        <w:t xml:space="preserve">travelled </w:t>
      </w:r>
      <w:r>
        <w:rPr>
          <w:rFonts w:ascii="Times New Roman" w:hAnsi="Times New Roman" w:cs="Times New Roman"/>
        </w:rPr>
        <w:t>to Canada and Australia.</w:t>
      </w:r>
    </w:p>
    <w:p w14:paraId="27B82091">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(00:03:20): Thank you! So next up, we have our Nana </w:t>
      </w:r>
      <w:r>
        <w:rPr>
          <w:rFonts w:ascii="Times New Roman" w:hAnsi="Times New Roman" w:cs="Times New Roman"/>
          <w:lang w:eastAsia="zh-CN"/>
        </w:rPr>
        <w:t>from T</w:t>
      </w:r>
      <w:r>
        <w:rPr>
          <w:rFonts w:hint="eastAsia" w:ascii="Times New Roman" w:hAnsi="Times New Roman" w:cs="Times New Roman"/>
          <w:lang w:eastAsia="zh-CN"/>
        </w:rPr>
        <w:t>aylor</w:t>
      </w:r>
      <w:r>
        <w:rPr>
          <w:rFonts w:ascii="Times New Roman" w:hAnsi="Times New Roman" w:cs="Times New Roman"/>
          <w:lang w:eastAsia="zh-CN"/>
        </w:rPr>
        <w:t>'</w:t>
      </w:r>
      <w:r>
        <w:rPr>
          <w:rFonts w:hint="eastAsia" w:ascii="Times New Roman" w:hAnsi="Times New Roman" w:cs="Times New Roman"/>
          <w:lang w:eastAsia="zh-CN"/>
        </w:rPr>
        <w:t>s University</w:t>
      </w:r>
      <w:r>
        <w:rPr>
          <w:rFonts w:ascii="Times New Roman" w:hAnsi="Times New Roman" w:cs="Times New Roman"/>
        </w:rPr>
        <w:t>.</w:t>
      </w:r>
    </w:p>
    <w:p w14:paraId="45E64C2B">
      <w:pPr>
        <w:jc w:val="both"/>
        <w:rPr>
          <w:rFonts w:ascii="Times New Roman" w:hAnsi="Times New Roman" w:cs="Times New Roman"/>
        </w:rPr>
      </w:pPr>
      <w:r>
        <w:rPr>
          <w:rFonts w:ascii="Times New Roman" w:hAnsi="Times New Roman" w:cs="Times New Roman"/>
        </w:rPr>
        <w:t>Spicy (00:03:26): Hello, I</w:t>
      </w:r>
      <w:r>
        <w:rPr>
          <w:rFonts w:ascii="Times New Roman" w:hAnsi="Times New Roman" w:cs="Times New Roman"/>
          <w:lang w:eastAsia="zh-CN"/>
        </w:rPr>
        <w:t xml:space="preserve">'m Nana; I'm studying </w:t>
      </w:r>
      <w:r>
        <w:rPr>
          <w:rFonts w:hint="eastAsia" w:ascii="Times New Roman" w:hAnsi="Times New Roman" w:cs="Times New Roman"/>
          <w:lang w:eastAsia="zh-CN"/>
        </w:rPr>
        <w:t>Adver</w:t>
      </w:r>
      <w:r>
        <w:rPr>
          <w:rFonts w:hint="eastAsia" w:ascii="Times New Roman" w:hAnsi="Times New Roman" w:cs="Times New Roman"/>
          <w:lang w:val="en-US" w:eastAsia="zh-CN"/>
        </w:rPr>
        <w:t>tis</w:t>
      </w:r>
      <w:r>
        <w:rPr>
          <w:rFonts w:hint="eastAsia" w:ascii="Times New Roman" w:hAnsi="Times New Roman" w:cs="Times New Roman"/>
          <w:lang w:eastAsia="zh-CN"/>
        </w:rPr>
        <w:t>ing and Brand managemen</w:t>
      </w:r>
      <w:r>
        <w:rPr>
          <w:rFonts w:hint="eastAsia" w:ascii="Times New Roman" w:hAnsi="Times New Roman" w:cs="Times New Roman"/>
          <w:lang w:val="en-US" w:eastAsia="zh-CN"/>
        </w:rPr>
        <w:t xml:space="preserve">t </w:t>
      </w:r>
      <w:r>
        <w:rPr>
          <w:rFonts w:ascii="Times New Roman" w:hAnsi="Times New Roman" w:cs="Times New Roman"/>
          <w:lang w:eastAsia="zh-CN"/>
        </w:rPr>
        <w:t>at Taylor's University. I'm in my 5th semester now,</w:t>
      </w:r>
      <w:r>
        <w:rPr>
          <w:rFonts w:ascii="Times New Roman" w:hAnsi="Times New Roman" w:cs="Times New Roman"/>
        </w:rPr>
        <w:t xml:space="preserve"> and I'm graduating in one semester. I have no overseas study experience but have travelled </w:t>
      </w:r>
      <w:r>
        <w:rPr>
          <w:rFonts w:ascii="Times New Roman" w:hAnsi="Times New Roman" w:cs="Times New Roman"/>
          <w:lang w:eastAsia="zh-CN"/>
        </w:rPr>
        <w:t>abroad</w:t>
      </w:r>
      <w:r>
        <w:rPr>
          <w:rFonts w:ascii="Times New Roman" w:hAnsi="Times New Roman" w:cs="Times New Roman"/>
        </w:rPr>
        <w:t>.</w:t>
      </w:r>
    </w:p>
    <w:p w14:paraId="11D54F3A">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(00:03:49): OK</w:t>
      </w:r>
      <w:r>
        <w:rPr>
          <w:rFonts w:ascii="Times New Roman" w:hAnsi="Times New Roman" w:cs="Times New Roman"/>
          <w:lang w:eastAsia="zh-CN"/>
        </w:rPr>
        <w:t xml:space="preserve">, </w:t>
      </w:r>
      <w:r>
        <w:rPr>
          <w:rFonts w:ascii="Times New Roman" w:hAnsi="Times New Roman" w:cs="Times New Roman"/>
        </w:rPr>
        <w:t>thanks</w:t>
      </w:r>
      <w:r>
        <w:rPr>
          <w:rFonts w:ascii="Times New Roman" w:hAnsi="Times New Roman" w:cs="Times New Roman"/>
          <w:lang w:eastAsia="zh-CN"/>
        </w:rPr>
        <w:t xml:space="preserve">. </w:t>
      </w:r>
      <w:r>
        <w:rPr>
          <w:rFonts w:ascii="Times New Roman" w:hAnsi="Times New Roman" w:cs="Times New Roman"/>
        </w:rPr>
        <w:t>Jen</w:t>
      </w:r>
      <w:r>
        <w:rPr>
          <w:rFonts w:ascii="Times New Roman" w:hAnsi="Times New Roman" w:cs="Times New Roman"/>
          <w:lang w:eastAsia="zh-CN"/>
        </w:rPr>
        <w:t xml:space="preserve">, </w:t>
      </w:r>
      <w:r>
        <w:rPr>
          <w:rFonts w:ascii="Times New Roman" w:hAnsi="Times New Roman" w:cs="Times New Roman"/>
        </w:rPr>
        <w:t>can you hear me now?</w:t>
      </w:r>
    </w:p>
    <w:p w14:paraId="5514CBE0">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(00:04:08): Maybe </w:t>
      </w:r>
      <w:r>
        <w:rPr>
          <w:rFonts w:ascii="Times New Roman" w:hAnsi="Times New Roman" w:cs="Times New Roman"/>
          <w:lang w:eastAsia="zh-CN"/>
        </w:rPr>
        <w:t xml:space="preserve">it's </w:t>
      </w:r>
      <w:r>
        <w:rPr>
          <w:rFonts w:ascii="Times New Roman" w:hAnsi="Times New Roman" w:cs="Times New Roman"/>
        </w:rPr>
        <w:t xml:space="preserve">a signal problem over there, so let's </w:t>
      </w:r>
      <w:r>
        <w:rPr>
          <w:rFonts w:ascii="Times New Roman" w:hAnsi="Times New Roman" w:cs="Times New Roman"/>
          <w:lang w:eastAsia="zh-CN"/>
        </w:rPr>
        <w:t xml:space="preserve">move on to </w:t>
      </w:r>
      <w:r>
        <w:rPr>
          <w:rFonts w:ascii="Times New Roman" w:hAnsi="Times New Roman" w:cs="Times New Roman"/>
        </w:rPr>
        <w:t>the next session</w:t>
      </w:r>
      <w:r>
        <w:rPr>
          <w:rFonts w:ascii="Times New Roman" w:hAnsi="Times New Roman" w:cs="Times New Roman"/>
          <w:lang w:eastAsia="zh-CN"/>
        </w:rPr>
        <w:t>.</w:t>
      </w:r>
      <w:r>
        <w:rPr>
          <w:rFonts w:ascii="Times New Roman" w:hAnsi="Times New Roman" w:cs="Times New Roman"/>
        </w:rPr>
        <w:t xml:space="preserve"> Let's talk about why you chose to come to Malaysia to study, what kind of academic preparation you did before you came to Malaysia to study, and whether you have higher educational expectations after graduation.</w:t>
      </w:r>
    </w:p>
    <w:p w14:paraId="51DCC9FE">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(00:04:31): We're going to start with </w:t>
      </w:r>
      <w:r>
        <w:rPr>
          <w:rFonts w:ascii="Times New Roman" w:hAnsi="Times New Roman" w:cs="Times New Roman"/>
          <w:lang w:eastAsia="zh-CN"/>
        </w:rPr>
        <w:t>Sunway Univeristy.</w:t>
      </w:r>
    </w:p>
    <w:p w14:paraId="0065257E">
      <w:pPr>
        <w:jc w:val="both"/>
        <w:rPr>
          <w:rFonts w:ascii="Times New Roman" w:hAnsi="Times New Roman" w:cs="Times New Roman"/>
        </w:rPr>
      </w:pPr>
      <w:r>
        <w:rPr>
          <w:rFonts w:ascii="Times New Roman" w:hAnsi="Times New Roman" w:cs="Times New Roman"/>
        </w:rPr>
        <w:t xml:space="preserve">HeJing(00:04:39): My current plan is to </w:t>
      </w:r>
      <w:r>
        <w:rPr>
          <w:rFonts w:ascii="Times New Roman" w:hAnsi="Times New Roman" w:cs="Times New Roman"/>
          <w:lang w:eastAsia="zh-CN"/>
        </w:rPr>
        <w:t xml:space="preserve">apply to </w:t>
      </w:r>
      <w:r>
        <w:rPr>
          <w:rFonts w:ascii="Times New Roman" w:hAnsi="Times New Roman" w:cs="Times New Roman"/>
        </w:rPr>
        <w:t>Auckland University after graduating from here</w:t>
      </w:r>
      <w:r>
        <w:rPr>
          <w:rFonts w:ascii="Times New Roman" w:hAnsi="Times New Roman" w:cs="Times New Roman"/>
          <w:lang w:eastAsia="zh-CN"/>
        </w:rPr>
        <w:t xml:space="preserve"> or attend</w:t>
      </w:r>
      <w:r>
        <w:rPr>
          <w:rFonts w:ascii="Times New Roman" w:hAnsi="Times New Roman" w:cs="Times New Roman"/>
        </w:rPr>
        <w:t xml:space="preserve"> a university in Australia</w:t>
      </w:r>
      <w:r>
        <w:rPr>
          <w:rFonts w:ascii="Times New Roman" w:hAnsi="Times New Roman" w:cs="Times New Roman"/>
          <w:lang w:eastAsia="zh-CN"/>
        </w:rPr>
        <w:t xml:space="preserve">. </w:t>
      </w:r>
      <w:r>
        <w:rPr>
          <w:rFonts w:ascii="Times New Roman" w:hAnsi="Times New Roman" w:cs="Times New Roman"/>
        </w:rPr>
        <w:t>For now, I don't plan to return to my home country to work because I'm a computer science major. It's smoother for me to work abroad as a coder because I'm good at the Java area,</w:t>
      </w:r>
      <w:r>
        <w:rPr>
          <w:rFonts w:ascii="Times New Roman" w:hAnsi="Times New Roman" w:cs="Times New Roman"/>
          <w:lang w:eastAsia="zh-CN"/>
        </w:rPr>
        <w:t xml:space="preserve"> and </w:t>
      </w:r>
      <w:r>
        <w:rPr>
          <w:rFonts w:ascii="Times New Roman" w:hAnsi="Times New Roman" w:cs="Times New Roman"/>
        </w:rPr>
        <w:t>the country is a bit saturated with Java. What other questions came up? I remember there were two.</w:t>
      </w:r>
    </w:p>
    <w:p w14:paraId="451D4DF5">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(00:05:13): What did you choose to study in Malaysia?</w:t>
      </w:r>
    </w:p>
    <w:p w14:paraId="572EA306">
      <w:pPr>
        <w:jc w:val="both"/>
        <w:rPr>
          <w:rFonts w:ascii="Times New Roman" w:hAnsi="Times New Roman" w:cs="Times New Roman"/>
        </w:rPr>
      </w:pPr>
      <w:r>
        <w:rPr>
          <w:rFonts w:ascii="Times New Roman" w:hAnsi="Times New Roman" w:cs="Times New Roman"/>
        </w:rPr>
        <w:t xml:space="preserve">He Jing (00:05:20): Because I'm an undergraduate, it might be too expensive to go to </w:t>
      </w:r>
      <w:r>
        <w:rPr>
          <w:rFonts w:ascii="Times New Roman" w:hAnsi="Times New Roman" w:cs="Times New Roman"/>
          <w:lang w:eastAsia="zh-CN"/>
        </w:rPr>
        <w:t>Australia, and it</w:t>
      </w:r>
      <w:r>
        <w:rPr>
          <w:rFonts w:ascii="Times New Roman" w:hAnsi="Times New Roman" w:cs="Times New Roman"/>
        </w:rPr>
        <w:t xml:space="preserve">'s far from home. </w:t>
      </w:r>
      <w:r>
        <w:rPr>
          <w:rFonts w:ascii="Times New Roman" w:hAnsi="Times New Roman" w:cs="Times New Roman"/>
          <w:lang w:eastAsia="zh-CN"/>
        </w:rPr>
        <w:t xml:space="preserve">Malaysia </w:t>
      </w:r>
      <w:r>
        <w:rPr>
          <w:rFonts w:ascii="Times New Roman" w:hAnsi="Times New Roman" w:cs="Times New Roman"/>
        </w:rPr>
        <w:t xml:space="preserve">is not far from my home, and </w:t>
      </w:r>
      <w:r>
        <w:rPr>
          <w:rFonts w:ascii="Times New Roman" w:hAnsi="Times New Roman" w:cs="Times New Roman"/>
          <w:lang w:eastAsia="zh-CN"/>
        </w:rPr>
        <w:t xml:space="preserve">it only takes </w:t>
      </w:r>
      <w:r>
        <w:rPr>
          <w:rFonts w:ascii="Times New Roman" w:hAnsi="Times New Roman" w:cs="Times New Roman"/>
        </w:rPr>
        <w:t xml:space="preserve">me six hours to fly directly from </w:t>
      </w:r>
      <w:r>
        <w:rPr>
          <w:rFonts w:ascii="Times New Roman" w:hAnsi="Times New Roman" w:cs="Times New Roman"/>
          <w:lang w:eastAsia="zh-CN"/>
        </w:rPr>
        <w:t xml:space="preserve">Malaysia </w:t>
      </w:r>
      <w:r>
        <w:rPr>
          <w:rFonts w:ascii="Times New Roman" w:hAnsi="Times New Roman" w:cs="Times New Roman"/>
        </w:rPr>
        <w:t xml:space="preserve">to Daxing. If I have </w:t>
      </w:r>
      <w:r>
        <w:rPr>
          <w:rFonts w:ascii="Times New Roman" w:hAnsi="Times New Roman" w:cs="Times New Roman"/>
          <w:lang w:eastAsia="zh-CN"/>
        </w:rPr>
        <w:t>something urgent</w:t>
      </w:r>
      <w:r>
        <w:rPr>
          <w:rFonts w:ascii="Times New Roman" w:hAnsi="Times New Roman" w:cs="Times New Roman"/>
        </w:rPr>
        <w:t xml:space="preserve">, I can return on </w:t>
      </w:r>
      <w:r>
        <w:rPr>
          <w:rFonts w:ascii="Times New Roman" w:hAnsi="Times New Roman" w:cs="Times New Roman"/>
          <w:lang w:eastAsia="zh-CN"/>
        </w:rPr>
        <w:t xml:space="preserve">Saturday </w:t>
      </w:r>
      <w:r>
        <w:rPr>
          <w:rFonts w:ascii="Times New Roman" w:hAnsi="Times New Roman" w:cs="Times New Roman"/>
        </w:rPr>
        <w:t>and Sunday.</w:t>
      </w:r>
    </w:p>
    <w:p w14:paraId="5B4086CC">
      <w:pPr>
        <w:jc w:val="both"/>
        <w:rPr>
          <w:rFonts w:ascii="Times New Roman" w:hAnsi="Times New Roman" w:cs="Times New Roman"/>
        </w:rPr>
      </w:pPr>
      <w:r>
        <w:rPr>
          <w:rFonts w:ascii="Times New Roman" w:hAnsi="Times New Roman" w:cs="Times New Roman"/>
          <w:lang w:eastAsia="zh-CN"/>
        </w:rPr>
        <w:t xml:space="preserve">Jen </w:t>
      </w:r>
      <w:r>
        <w:rPr>
          <w:rFonts w:ascii="Times New Roman" w:hAnsi="Times New Roman" w:cs="Times New Roman"/>
        </w:rPr>
        <w:t xml:space="preserve">(00:05:50): I had to pick several microphone arrays before I could. Sorry for </w:t>
      </w:r>
      <w:r>
        <w:rPr>
          <w:rFonts w:ascii="Times New Roman" w:hAnsi="Times New Roman" w:cs="Times New Roman"/>
          <w:lang w:eastAsia="zh-CN"/>
        </w:rPr>
        <w:t>being late</w:t>
      </w:r>
      <w:r>
        <w:rPr>
          <w:rFonts w:ascii="Times New Roman" w:hAnsi="Times New Roman" w:cs="Times New Roman"/>
        </w:rPr>
        <w:t>.</w:t>
      </w:r>
    </w:p>
    <w:p w14:paraId="0DC0E3E5">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(00:05:54): It's OK. </w:t>
      </w:r>
      <w:r>
        <w:rPr>
          <w:rFonts w:ascii="Times New Roman" w:hAnsi="Times New Roman" w:cs="Times New Roman"/>
          <w:lang w:eastAsia="zh-CN"/>
        </w:rPr>
        <w:t>He Jing</w:t>
      </w:r>
      <w:r>
        <w:rPr>
          <w:rFonts w:ascii="Times New Roman" w:hAnsi="Times New Roman" w:cs="Times New Roman"/>
        </w:rPr>
        <w:t>, do you have anything to add?</w:t>
      </w:r>
    </w:p>
    <w:p w14:paraId="3E3E05DD">
      <w:pPr>
        <w:jc w:val="both"/>
        <w:rPr>
          <w:rFonts w:ascii="Times New Roman" w:hAnsi="Times New Roman" w:cs="Times New Roman"/>
        </w:rPr>
      </w:pPr>
      <w:r>
        <w:rPr>
          <w:rFonts w:ascii="Times New Roman" w:hAnsi="Times New Roman" w:cs="Times New Roman"/>
        </w:rPr>
        <w:t>He Jing (00:06:00): No, it's just less money</w:t>
      </w:r>
      <w:r>
        <w:rPr>
          <w:rFonts w:ascii="Times New Roman" w:hAnsi="Times New Roman" w:cs="Times New Roman"/>
          <w:lang w:eastAsia="zh-CN"/>
        </w:rPr>
        <w:t xml:space="preserve">, </w:t>
      </w:r>
      <w:r>
        <w:rPr>
          <w:rFonts w:ascii="Times New Roman" w:hAnsi="Times New Roman" w:cs="Times New Roman"/>
        </w:rPr>
        <w:t>close to home</w:t>
      </w:r>
      <w:r>
        <w:rPr>
          <w:rFonts w:ascii="Times New Roman" w:hAnsi="Times New Roman" w:cs="Times New Roman"/>
          <w:lang w:eastAsia="zh-CN"/>
        </w:rPr>
        <w:t xml:space="preserve">, and </w:t>
      </w:r>
      <w:r>
        <w:rPr>
          <w:rFonts w:ascii="Times New Roman" w:hAnsi="Times New Roman" w:cs="Times New Roman"/>
        </w:rPr>
        <w:t>cost-effective.</w:t>
      </w:r>
    </w:p>
    <w:p w14:paraId="7C5BDDE9">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(00:06:06): OK, </w:t>
      </w:r>
      <w:r>
        <w:rPr>
          <w:rFonts w:ascii="Times New Roman" w:hAnsi="Times New Roman" w:cs="Times New Roman"/>
          <w:lang w:eastAsia="zh-CN"/>
        </w:rPr>
        <w:t xml:space="preserve">Nana, </w:t>
      </w:r>
      <w:r>
        <w:rPr>
          <w:rFonts w:ascii="Times New Roman" w:hAnsi="Times New Roman" w:cs="Times New Roman"/>
        </w:rPr>
        <w:t>what about you? Do you have reasons similar to those of He Jing? Or do you have something to add?</w:t>
      </w:r>
    </w:p>
    <w:p w14:paraId="1762ABD4">
      <w:pPr>
        <w:jc w:val="both"/>
        <w:rPr>
          <w:rFonts w:ascii="Times New Roman" w:hAnsi="Times New Roman" w:cs="Times New Roman"/>
        </w:rPr>
      </w:pPr>
      <w:r>
        <w:rPr>
          <w:rFonts w:ascii="Times New Roman" w:hAnsi="Times New Roman" w:cs="Times New Roman"/>
        </w:rPr>
        <w:t xml:space="preserve">Spicy(00:06:12): I was </w:t>
      </w:r>
      <w:r>
        <w:rPr>
          <w:rFonts w:ascii="Times New Roman" w:hAnsi="Times New Roman" w:cs="Times New Roman"/>
          <w:lang w:eastAsia="zh-CN"/>
        </w:rPr>
        <w:t xml:space="preserve">influenced by the </w:t>
      </w:r>
      <w:r>
        <w:rPr>
          <w:rFonts w:ascii="Times New Roman" w:hAnsi="Times New Roman" w:cs="Times New Roman"/>
        </w:rPr>
        <w:t xml:space="preserve">adverts. </w:t>
      </w:r>
      <w:r>
        <w:rPr>
          <w:rFonts w:ascii="Times New Roman" w:hAnsi="Times New Roman" w:cs="Times New Roman"/>
          <w:lang w:eastAsia="zh-CN"/>
        </w:rPr>
        <w:t xml:space="preserve">I remember </w:t>
      </w:r>
      <w:r>
        <w:rPr>
          <w:rFonts w:ascii="Times New Roman" w:hAnsi="Times New Roman" w:cs="Times New Roman"/>
        </w:rPr>
        <w:t xml:space="preserve">our university subscribed to a newspaper that </w:t>
      </w:r>
      <w:r>
        <w:rPr>
          <w:rFonts w:ascii="Times New Roman" w:hAnsi="Times New Roman" w:cs="Times New Roman"/>
          <w:lang w:eastAsia="zh-CN"/>
        </w:rPr>
        <w:t>year</w:t>
      </w:r>
      <w:r>
        <w:rPr>
          <w:rFonts w:ascii="Times New Roman" w:hAnsi="Times New Roman" w:cs="Times New Roman"/>
        </w:rPr>
        <w:t xml:space="preserve">, and we saw the adverts </w:t>
      </w:r>
      <w:r>
        <w:rPr>
          <w:rFonts w:ascii="Times New Roman" w:hAnsi="Times New Roman" w:cs="Times New Roman"/>
          <w:lang w:eastAsia="zh-CN"/>
        </w:rPr>
        <w:t xml:space="preserve">for studying in Malaysia on </w:t>
      </w:r>
      <w:r>
        <w:rPr>
          <w:rFonts w:ascii="Times New Roman" w:hAnsi="Times New Roman" w:cs="Times New Roman"/>
        </w:rPr>
        <w:t xml:space="preserve">it. </w:t>
      </w:r>
      <w:r>
        <w:rPr>
          <w:rFonts w:ascii="Times New Roman" w:hAnsi="Times New Roman" w:cs="Times New Roman"/>
          <w:lang w:eastAsia="zh-CN"/>
        </w:rPr>
        <w:t>After I had learned</w:t>
      </w:r>
      <w:r>
        <w:rPr>
          <w:rFonts w:ascii="Times New Roman" w:hAnsi="Times New Roman" w:cs="Times New Roman"/>
        </w:rPr>
        <w:t xml:space="preserve"> about it, I </w:t>
      </w:r>
      <w:r>
        <w:rPr>
          <w:rFonts w:ascii="Times New Roman" w:hAnsi="Times New Roman" w:cs="Times New Roman"/>
          <w:lang w:eastAsia="zh-CN"/>
        </w:rPr>
        <w:t xml:space="preserve">thought it was a good idea, so I </w:t>
      </w:r>
      <w:r>
        <w:rPr>
          <w:rFonts w:ascii="Times New Roman" w:hAnsi="Times New Roman" w:cs="Times New Roman"/>
        </w:rPr>
        <w:t xml:space="preserve">was ready to come over here to study. Before I came to </w:t>
      </w:r>
      <w:r>
        <w:rPr>
          <w:rFonts w:ascii="Times New Roman" w:hAnsi="Times New Roman" w:cs="Times New Roman"/>
          <w:lang w:eastAsia="zh-CN"/>
        </w:rPr>
        <w:t xml:space="preserve">Malaysia </w:t>
      </w:r>
      <w:r>
        <w:rPr>
          <w:rFonts w:ascii="Times New Roman" w:hAnsi="Times New Roman" w:cs="Times New Roman"/>
        </w:rPr>
        <w:t>to study</w:t>
      </w:r>
      <w:r>
        <w:rPr>
          <w:rFonts w:ascii="Times New Roman" w:hAnsi="Times New Roman" w:cs="Times New Roman"/>
          <w:lang w:eastAsia="zh-CN"/>
        </w:rPr>
        <w:t xml:space="preserve">, I </w:t>
      </w:r>
      <w:r>
        <w:rPr>
          <w:rFonts w:ascii="Times New Roman" w:hAnsi="Times New Roman" w:cs="Times New Roman"/>
        </w:rPr>
        <w:t>had a half-year English training course in China.</w:t>
      </w:r>
    </w:p>
    <w:p w14:paraId="2243EE39">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(00:06:40): So, do you have any plans for further </w:t>
      </w:r>
      <w:r>
        <w:rPr>
          <w:rFonts w:ascii="Times New Roman" w:hAnsi="Times New Roman" w:cs="Times New Roman"/>
          <w:lang w:eastAsia="zh-CN"/>
        </w:rPr>
        <w:t>education</w:t>
      </w:r>
      <w:r>
        <w:rPr>
          <w:rFonts w:ascii="Times New Roman" w:hAnsi="Times New Roman" w:cs="Times New Roman"/>
        </w:rPr>
        <w:t>? Or are you planning to go back to your home country to work?</w:t>
      </w:r>
    </w:p>
    <w:p w14:paraId="71FC59CE">
      <w:pPr>
        <w:jc w:val="both"/>
        <w:rPr>
          <w:rFonts w:ascii="Times New Roman" w:hAnsi="Times New Roman" w:cs="Times New Roman"/>
        </w:rPr>
      </w:pPr>
      <w:r>
        <w:rPr>
          <w:rFonts w:ascii="Times New Roman" w:hAnsi="Times New Roman" w:cs="Times New Roman"/>
        </w:rPr>
        <w:t xml:space="preserve">Spicy (00:06:44): I have now applied for a </w:t>
      </w:r>
      <w:r>
        <w:rPr>
          <w:rFonts w:ascii="Times New Roman" w:hAnsi="Times New Roman" w:cs="Times New Roman"/>
          <w:lang w:eastAsia="zh-CN"/>
        </w:rPr>
        <w:t xml:space="preserve">master's degree at </w:t>
      </w:r>
      <w:r>
        <w:rPr>
          <w:rFonts w:ascii="Times New Roman" w:hAnsi="Times New Roman" w:cs="Times New Roman"/>
        </w:rPr>
        <w:t xml:space="preserve">Monash </w:t>
      </w:r>
      <w:r>
        <w:rPr>
          <w:rFonts w:ascii="Times New Roman" w:hAnsi="Times New Roman" w:cs="Times New Roman"/>
          <w:lang w:eastAsia="zh-CN"/>
        </w:rPr>
        <w:t xml:space="preserve">University </w:t>
      </w:r>
      <w:r>
        <w:rPr>
          <w:rFonts w:ascii="Times New Roman" w:hAnsi="Times New Roman" w:cs="Times New Roman"/>
        </w:rPr>
        <w:t>Malaysia, and I should continue my studies over here.</w:t>
      </w:r>
    </w:p>
    <w:p w14:paraId="6821E5DF">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(00:06:53): Wow, that's great. Let's ask Jen to tell us a little bit about what made you choose to come and study in Malaysia and whether you did any academic preparation before you came over here to study.</w:t>
      </w:r>
    </w:p>
    <w:p w14:paraId="653E90AD">
      <w:pPr>
        <w:jc w:val="both"/>
        <w:rPr>
          <w:rFonts w:ascii="Times New Roman" w:hAnsi="Times New Roman" w:cs="Times New Roman"/>
          <w:lang w:eastAsia="zh-CN"/>
        </w:rPr>
      </w:pPr>
      <w:r>
        <w:rPr>
          <w:rFonts w:ascii="Times New Roman" w:hAnsi="Times New Roman" w:cs="Times New Roman"/>
          <w:lang w:eastAsia="zh-CN"/>
        </w:rPr>
        <w:t xml:space="preserve">Jen </w:t>
      </w:r>
      <w:r>
        <w:rPr>
          <w:rFonts w:ascii="Times New Roman" w:hAnsi="Times New Roman" w:cs="Times New Roman"/>
        </w:rPr>
        <w:t xml:space="preserve">(00:07:08): Hi, everyone; my name is Jen. I'm at UTM , and I've been in Malaysia for about two years now. I am currently </w:t>
      </w:r>
      <w:r>
        <w:rPr>
          <w:rFonts w:ascii="Times New Roman" w:hAnsi="Times New Roman" w:cs="Times New Roman"/>
          <w:lang w:eastAsia="zh-CN"/>
        </w:rPr>
        <w:t xml:space="preserve">in my </w:t>
      </w:r>
      <w:r>
        <w:rPr>
          <w:rFonts w:ascii="Times New Roman" w:hAnsi="Times New Roman" w:cs="Times New Roman"/>
        </w:rPr>
        <w:t>6th semester</w:t>
      </w:r>
      <w:r>
        <w:rPr>
          <w:rFonts w:ascii="Times New Roman" w:hAnsi="Times New Roman" w:cs="Times New Roman"/>
          <w:lang w:eastAsia="zh-CN"/>
        </w:rPr>
        <w:t xml:space="preserve">. </w:t>
      </w:r>
      <w:r>
        <w:rPr>
          <w:rFonts w:hint="eastAsia" w:ascii="Times New Roman" w:hAnsi="Times New Roman" w:cs="Times New Roman"/>
          <w:lang w:val="en-US" w:eastAsia="zh-CN"/>
        </w:rPr>
        <w:t xml:space="preserve">My major is Psychology with Human Resource Development. </w:t>
      </w:r>
      <w:r>
        <w:rPr>
          <w:rFonts w:ascii="Times New Roman" w:hAnsi="Times New Roman" w:cs="Times New Roman"/>
          <w:lang w:eastAsia="zh-CN"/>
        </w:rPr>
        <w:t xml:space="preserve">Before I came to Malaysia, I was looking at the </w:t>
      </w:r>
      <w:r>
        <w:rPr>
          <w:rFonts w:ascii="Times New Roman" w:hAnsi="Times New Roman" w:cs="Times New Roman"/>
        </w:rPr>
        <w:t>South Federal University in Russia. I was thinking of going to Russia, but then I was delayed by the pandemic</w:t>
      </w:r>
      <w:r>
        <w:rPr>
          <w:rFonts w:ascii="Times New Roman" w:hAnsi="Times New Roman" w:cs="Times New Roman"/>
          <w:lang w:eastAsia="zh-CN"/>
        </w:rPr>
        <w:t xml:space="preserve">. And then I happened to read about the </w:t>
      </w:r>
      <w:r>
        <w:rPr>
          <w:rFonts w:ascii="Times New Roman" w:hAnsi="Times New Roman" w:cs="Times New Roman"/>
        </w:rPr>
        <w:t xml:space="preserve">Malaysian </w:t>
      </w:r>
      <w:r>
        <w:rPr>
          <w:rFonts w:ascii="Times New Roman" w:hAnsi="Times New Roman" w:cs="Times New Roman"/>
          <w:lang w:eastAsia="zh-CN"/>
        </w:rPr>
        <w:t>university</w:t>
      </w:r>
      <w:r>
        <w:rPr>
          <w:rFonts w:ascii="Times New Roman" w:hAnsi="Times New Roman" w:cs="Times New Roman"/>
        </w:rPr>
        <w:t xml:space="preserve">, and I saw that it was better than the Russian one, and it was cheaper, and I didn't have to learn Russian, </w:t>
      </w:r>
      <w:r>
        <w:rPr>
          <w:rFonts w:ascii="Times New Roman" w:hAnsi="Times New Roman" w:cs="Times New Roman"/>
          <w:lang w:eastAsia="zh-CN"/>
        </w:rPr>
        <w:t xml:space="preserve">so </w:t>
      </w:r>
      <w:r>
        <w:rPr>
          <w:rFonts w:ascii="Times New Roman" w:hAnsi="Times New Roman" w:cs="Times New Roman"/>
        </w:rPr>
        <w:t xml:space="preserve">I </w:t>
      </w:r>
      <w:r>
        <w:rPr>
          <w:rFonts w:ascii="Times New Roman" w:hAnsi="Times New Roman" w:cs="Times New Roman"/>
          <w:lang w:eastAsia="zh-CN"/>
        </w:rPr>
        <w:t xml:space="preserve">applied to </w:t>
      </w:r>
      <w:r>
        <w:rPr>
          <w:rFonts w:ascii="Times New Roman" w:hAnsi="Times New Roman" w:cs="Times New Roman"/>
        </w:rPr>
        <w:t>come here</w:t>
      </w:r>
      <w:r>
        <w:rPr>
          <w:rFonts w:ascii="Times New Roman" w:hAnsi="Times New Roman" w:cs="Times New Roman"/>
          <w:lang w:eastAsia="zh-CN"/>
        </w:rPr>
        <w:t xml:space="preserve">. Before I came here, I went to take the </w:t>
      </w:r>
      <w:r>
        <w:rPr>
          <w:rFonts w:ascii="Times New Roman" w:hAnsi="Times New Roman" w:cs="Times New Roman"/>
        </w:rPr>
        <w:t xml:space="preserve">IELTS </w:t>
      </w:r>
      <w:r>
        <w:rPr>
          <w:rFonts w:ascii="Times New Roman" w:hAnsi="Times New Roman" w:cs="Times New Roman"/>
          <w:lang w:eastAsia="zh-CN"/>
        </w:rPr>
        <w:t>training and test and did some detailed information about the universitys I applied for on the internet.</w:t>
      </w:r>
    </w:p>
    <w:p w14:paraId="66125264">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(00:08:43): Like, you've been over here for two years now. Did you first get used to being over here in Malaysia?</w:t>
      </w:r>
    </w:p>
    <w:p w14:paraId="50E782F0">
      <w:pPr>
        <w:jc w:val="both"/>
        <w:rPr>
          <w:rFonts w:ascii="Times New Roman" w:hAnsi="Times New Roman" w:cs="Times New Roman"/>
        </w:rPr>
      </w:pPr>
      <w:r>
        <w:rPr>
          <w:rFonts w:ascii="Times New Roman" w:hAnsi="Times New Roman" w:cs="Times New Roman"/>
        </w:rPr>
        <w:t>Jen(00:08:49): At first, it was fine. I came to live in the university dormitory at the end of July 22</w:t>
      </w:r>
      <w:r>
        <w:rPr>
          <w:rFonts w:ascii="Times New Roman" w:hAnsi="Times New Roman" w:cs="Times New Roman"/>
          <w:lang w:eastAsia="zh-CN"/>
        </w:rPr>
        <w:t xml:space="preserve">, and I was </w:t>
      </w:r>
      <w:r>
        <w:rPr>
          <w:rFonts w:ascii="Times New Roman" w:hAnsi="Times New Roman" w:cs="Times New Roman"/>
        </w:rPr>
        <w:t xml:space="preserve">infected with the </w:t>
      </w:r>
      <w:r>
        <w:rPr>
          <w:rFonts w:ascii="Times New Roman" w:hAnsi="Times New Roman" w:cs="Times New Roman"/>
          <w:lang w:eastAsia="zh-CN"/>
        </w:rPr>
        <w:t xml:space="preserve">new crown </w:t>
      </w:r>
      <w:r>
        <w:rPr>
          <w:rFonts w:ascii="Times New Roman" w:hAnsi="Times New Roman" w:cs="Times New Roman"/>
        </w:rPr>
        <w:t xml:space="preserve">half a month after I came here, and </w:t>
      </w:r>
      <w:r>
        <w:rPr>
          <w:rFonts w:ascii="Times New Roman" w:hAnsi="Times New Roman" w:cs="Times New Roman"/>
          <w:lang w:eastAsia="zh-CN"/>
        </w:rPr>
        <w:t xml:space="preserve">I </w:t>
      </w:r>
      <w:r>
        <w:rPr>
          <w:rFonts w:ascii="Times New Roman" w:hAnsi="Times New Roman" w:cs="Times New Roman"/>
        </w:rPr>
        <w:t xml:space="preserve">didn't dare to tell my family about it. Then, I stayed here in the dormitory for two months and </w:t>
      </w:r>
      <w:r>
        <w:rPr>
          <w:rFonts w:ascii="Times New Roman" w:hAnsi="Times New Roman" w:cs="Times New Roman"/>
          <w:lang w:eastAsia="zh-CN"/>
        </w:rPr>
        <w:t xml:space="preserve">then </w:t>
      </w:r>
      <w:r>
        <w:rPr>
          <w:rFonts w:ascii="Times New Roman" w:hAnsi="Times New Roman" w:cs="Times New Roman"/>
        </w:rPr>
        <w:t xml:space="preserve">rented a room </w:t>
      </w:r>
      <w:r>
        <w:rPr>
          <w:rFonts w:ascii="Times New Roman" w:hAnsi="Times New Roman" w:cs="Times New Roman"/>
          <w:lang w:eastAsia="zh-CN"/>
        </w:rPr>
        <w:t xml:space="preserve">outside. I </w:t>
      </w:r>
      <w:r>
        <w:rPr>
          <w:rFonts w:ascii="Times New Roman" w:hAnsi="Times New Roman" w:cs="Times New Roman"/>
        </w:rPr>
        <w:t>feel that this site is quite good</w:t>
      </w:r>
      <w:r>
        <w:rPr>
          <w:rFonts w:ascii="Times New Roman" w:hAnsi="Times New Roman" w:cs="Times New Roman"/>
          <w:lang w:eastAsia="zh-CN"/>
        </w:rPr>
        <w:t xml:space="preserve"> </w:t>
      </w:r>
      <w:r>
        <w:rPr>
          <w:rFonts w:ascii="Times New Roman" w:hAnsi="Times New Roman" w:cs="Times New Roman"/>
        </w:rPr>
        <w:t>in terms of life and study and is quite adaptable; there is no particularly uncomfortable situation.</w:t>
      </w:r>
    </w:p>
    <w:p w14:paraId="14DAF826">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(00:09:38): I'd like to ask UM student </w:t>
      </w:r>
      <w:r>
        <w:rPr>
          <w:rFonts w:ascii="Times New Roman" w:hAnsi="Times New Roman" w:cs="Times New Roman"/>
          <w:lang w:eastAsia="zh-CN"/>
        </w:rPr>
        <w:t xml:space="preserve">Willie, what were </w:t>
      </w:r>
      <w:r>
        <w:rPr>
          <w:rFonts w:ascii="Times New Roman" w:hAnsi="Times New Roman" w:cs="Times New Roman"/>
        </w:rPr>
        <w:t>your experiences and feelings like when you first arrived in Malaysia?</w:t>
      </w:r>
    </w:p>
    <w:p w14:paraId="27CD1AD2">
      <w:pPr>
        <w:jc w:val="both"/>
        <w:rPr>
          <w:rFonts w:ascii="Times New Roman" w:hAnsi="Times New Roman" w:cs="Times New Roman"/>
          <w:lang w:eastAsia="zh-CN"/>
        </w:rPr>
      </w:pPr>
      <w:r>
        <w:rPr>
          <w:rFonts w:ascii="Times New Roman" w:hAnsi="Times New Roman" w:cs="Times New Roman"/>
        </w:rPr>
        <w:t>Gong Zhiwei (00:09:53): Malaysia is very clean</w:t>
      </w:r>
      <w:r>
        <w:rPr>
          <w:rFonts w:ascii="Times New Roman" w:hAnsi="Times New Roman" w:cs="Times New Roman"/>
          <w:lang w:eastAsia="zh-CN"/>
        </w:rPr>
        <w:t xml:space="preserve">, </w:t>
      </w:r>
      <w:r>
        <w:rPr>
          <w:rFonts w:ascii="Times New Roman" w:hAnsi="Times New Roman" w:cs="Times New Roman"/>
        </w:rPr>
        <w:t>the outside environment is very good</w:t>
      </w:r>
      <w:r>
        <w:rPr>
          <w:rFonts w:ascii="Times New Roman" w:hAnsi="Times New Roman" w:cs="Times New Roman"/>
          <w:lang w:eastAsia="zh-CN"/>
        </w:rPr>
        <w:t xml:space="preserve">, </w:t>
      </w:r>
      <w:r>
        <w:rPr>
          <w:rFonts w:ascii="Times New Roman" w:hAnsi="Times New Roman" w:cs="Times New Roman"/>
        </w:rPr>
        <w:t xml:space="preserve">people are </w:t>
      </w:r>
      <w:r>
        <w:rPr>
          <w:rFonts w:ascii="Times New Roman" w:hAnsi="Times New Roman" w:cs="Times New Roman"/>
          <w:lang w:eastAsia="zh-CN"/>
        </w:rPr>
        <w:t xml:space="preserve">also </w:t>
      </w:r>
      <w:r>
        <w:rPr>
          <w:rFonts w:ascii="Times New Roman" w:hAnsi="Times New Roman" w:cs="Times New Roman"/>
        </w:rPr>
        <w:t>more enthusiastic, no matter what country you are, see you will greet you with a smile</w:t>
      </w:r>
      <w:r>
        <w:rPr>
          <w:rFonts w:ascii="Times New Roman" w:hAnsi="Times New Roman" w:cs="Times New Roman"/>
          <w:lang w:eastAsia="zh-CN"/>
        </w:rPr>
        <w:t xml:space="preserve">, </w:t>
      </w:r>
      <w:r>
        <w:rPr>
          <w:rFonts w:ascii="Times New Roman" w:hAnsi="Times New Roman" w:cs="Times New Roman"/>
        </w:rPr>
        <w:t xml:space="preserve">I just came here to adapt to </w:t>
      </w:r>
      <w:r>
        <w:rPr>
          <w:rFonts w:ascii="Times New Roman" w:hAnsi="Times New Roman" w:cs="Times New Roman"/>
          <w:lang w:eastAsia="zh-CN"/>
        </w:rPr>
        <w:t>the rhythm of the place.</w:t>
      </w:r>
    </w:p>
    <w:p w14:paraId="7A0DC190">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(00:10:53): OK, like you, for example, you've adapted well in life and socially; how are you adapting to the study environment in Malaysia? Is there any more pressure to study?</w:t>
      </w:r>
    </w:p>
    <w:p w14:paraId="48783E15">
      <w:pPr>
        <w:jc w:val="both"/>
        <w:rPr>
          <w:rFonts w:ascii="Times New Roman" w:hAnsi="Times New Roman" w:cs="Times New Roman"/>
        </w:rPr>
      </w:pPr>
      <w:r>
        <w:rPr>
          <w:rFonts w:ascii="Times New Roman" w:hAnsi="Times New Roman" w:cs="Times New Roman"/>
        </w:rPr>
        <w:t>Gong Zhiwei (00:10:57): Yes</w:t>
      </w:r>
      <w:r>
        <w:rPr>
          <w:rFonts w:ascii="Times New Roman" w:hAnsi="Times New Roman" w:cs="Times New Roman"/>
          <w:lang w:eastAsia="zh-CN"/>
        </w:rPr>
        <w:t xml:space="preserve">, it's </w:t>
      </w:r>
      <w:r>
        <w:rPr>
          <w:rFonts w:ascii="Times New Roman" w:hAnsi="Times New Roman" w:cs="Times New Roman"/>
        </w:rPr>
        <w:t>mainly the language</w:t>
      </w:r>
      <w:r>
        <w:rPr>
          <w:rFonts w:ascii="Times New Roman" w:hAnsi="Times New Roman" w:cs="Times New Roman"/>
          <w:lang w:eastAsia="zh-CN"/>
        </w:rPr>
        <w:t xml:space="preserve">. Firstly, the teacher has an accent, and secondly, I have a general language proficiency, so I </w:t>
      </w:r>
      <w:r>
        <w:rPr>
          <w:rFonts w:ascii="Times New Roman" w:hAnsi="Times New Roman" w:cs="Times New Roman"/>
        </w:rPr>
        <w:t>didn't understand much in the first class, but slowly,</w:t>
      </w:r>
      <w:r>
        <w:rPr>
          <w:rFonts w:ascii="Times New Roman" w:hAnsi="Times New Roman" w:cs="Times New Roman"/>
          <w:lang w:eastAsia="zh-CN"/>
        </w:rPr>
        <w:t xml:space="preserve"> </w:t>
      </w:r>
      <w:r>
        <w:rPr>
          <w:rFonts w:ascii="Times New Roman" w:hAnsi="Times New Roman" w:cs="Times New Roman"/>
        </w:rPr>
        <w:t>it was fine.</w:t>
      </w:r>
    </w:p>
    <w:p w14:paraId="00AC9CFD">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(00:11:22): So, the most enormous pressure on you was the language </w:t>
      </w:r>
      <w:r>
        <w:rPr>
          <w:rFonts w:ascii="Times New Roman" w:hAnsi="Times New Roman" w:cs="Times New Roman"/>
          <w:lang w:eastAsia="zh-CN"/>
        </w:rPr>
        <w:t>aspect?</w:t>
      </w:r>
    </w:p>
    <w:p w14:paraId="10A1FA94">
      <w:pPr>
        <w:jc w:val="both"/>
        <w:rPr>
          <w:rFonts w:ascii="Times New Roman" w:hAnsi="Times New Roman" w:cs="Times New Roman"/>
        </w:rPr>
      </w:pPr>
      <w:r>
        <w:rPr>
          <w:rFonts w:ascii="Times New Roman" w:hAnsi="Times New Roman" w:cs="Times New Roman"/>
        </w:rPr>
        <w:t>Zhiwei Gong (00:11:26): It's English expression and writing.</w:t>
      </w:r>
    </w:p>
    <w:p w14:paraId="36945308">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(00:11:27): OK, thank you for sharing</w:t>
      </w:r>
      <w:r>
        <w:rPr>
          <w:rFonts w:ascii="Times New Roman" w:hAnsi="Times New Roman" w:cs="Times New Roman"/>
          <w:lang w:eastAsia="zh-CN"/>
        </w:rPr>
        <w:t xml:space="preserve">. </w:t>
      </w:r>
      <w:r>
        <w:rPr>
          <w:rFonts w:ascii="Times New Roman" w:hAnsi="Times New Roman" w:cs="Times New Roman"/>
        </w:rPr>
        <w:t>Next, I would like to ask Tan Jun why you chose to study in Malaysia and what your experience was like in Malaysia at the beginning.</w:t>
      </w:r>
    </w:p>
    <w:p w14:paraId="71B7AF55">
      <w:pPr>
        <w:jc w:val="both"/>
        <w:rPr>
          <w:rFonts w:ascii="Times New Roman" w:hAnsi="Times New Roman" w:cs="Times New Roman"/>
        </w:rPr>
      </w:pPr>
      <w:r>
        <w:rPr>
          <w:rFonts w:ascii="Times New Roman" w:hAnsi="Times New Roman" w:cs="Times New Roman"/>
          <w:lang w:eastAsia="zh-CN"/>
        </w:rPr>
        <w:t xml:space="preserve">Tan Jun </w:t>
      </w:r>
      <w:r>
        <w:rPr>
          <w:rFonts w:ascii="Times New Roman" w:hAnsi="Times New Roman" w:cs="Times New Roman"/>
        </w:rPr>
        <w:t xml:space="preserve">(00:11:48): </w:t>
      </w:r>
      <w:r>
        <w:rPr>
          <w:rFonts w:ascii="Times New Roman" w:hAnsi="Times New Roman" w:cs="Times New Roman"/>
          <w:lang w:eastAsia="zh-CN"/>
        </w:rPr>
        <w:t>Regarding the reasons for studying in Malaysia, first, the tuition fees and living costs in Malaysia are lower than in</w:t>
      </w:r>
      <w:r>
        <w:rPr>
          <w:rFonts w:ascii="Times New Roman" w:hAnsi="Times New Roman" w:cs="Times New Roman"/>
        </w:rPr>
        <w:t xml:space="preserve"> other </w:t>
      </w:r>
      <w:r>
        <w:rPr>
          <w:rFonts w:ascii="Times New Roman" w:hAnsi="Times New Roman" w:cs="Times New Roman"/>
          <w:lang w:eastAsia="zh-CN"/>
        </w:rPr>
        <w:t>countries</w:t>
      </w:r>
      <w:r>
        <w:rPr>
          <w:rFonts w:ascii="Times New Roman" w:hAnsi="Times New Roman" w:cs="Times New Roman"/>
        </w:rPr>
        <w:t>. Secondly</w:t>
      </w:r>
      <w:r>
        <w:rPr>
          <w:rFonts w:ascii="Times New Roman" w:hAnsi="Times New Roman" w:cs="Times New Roman"/>
          <w:lang w:eastAsia="zh-CN"/>
        </w:rPr>
        <w:t xml:space="preserve">, Malaysia </w:t>
      </w:r>
      <w:r>
        <w:rPr>
          <w:rFonts w:ascii="Times New Roman" w:hAnsi="Times New Roman" w:cs="Times New Roman"/>
        </w:rPr>
        <w:t xml:space="preserve">is an Asian country, after all, with a relatively large </w:t>
      </w:r>
      <w:r>
        <w:rPr>
          <w:rFonts w:hint="eastAsia" w:ascii="Times New Roman" w:hAnsi="Times New Roman" w:cs="Times New Roman"/>
          <w:lang w:val="en-US" w:eastAsia="zh-CN"/>
        </w:rPr>
        <w:t xml:space="preserve">Malaysian </w:t>
      </w:r>
      <w:r>
        <w:rPr>
          <w:rFonts w:ascii="Times New Roman" w:hAnsi="Times New Roman" w:cs="Times New Roman"/>
        </w:rPr>
        <w:t>Chinese community</w:t>
      </w:r>
      <w:r>
        <w:rPr>
          <w:rFonts w:ascii="Times New Roman" w:hAnsi="Times New Roman" w:cs="Times New Roman"/>
          <w:lang w:eastAsia="zh-CN"/>
        </w:rPr>
        <w:t xml:space="preserve">, </w:t>
      </w:r>
      <w:r>
        <w:rPr>
          <w:rFonts w:ascii="Times New Roman" w:hAnsi="Times New Roman" w:cs="Times New Roman"/>
        </w:rPr>
        <w:t xml:space="preserve">so it </w:t>
      </w:r>
      <w:r>
        <w:rPr>
          <w:rFonts w:ascii="Times New Roman" w:hAnsi="Times New Roman" w:cs="Times New Roman"/>
          <w:lang w:eastAsia="zh-CN"/>
        </w:rPr>
        <w:t xml:space="preserve">should be </w:t>
      </w:r>
      <w:r>
        <w:rPr>
          <w:rFonts w:ascii="Times New Roman" w:hAnsi="Times New Roman" w:cs="Times New Roman"/>
        </w:rPr>
        <w:t>more adaptable in life. After coming here, I could adapt to the food culture and living habits</w:t>
      </w:r>
      <w:r>
        <w:rPr>
          <w:rFonts w:ascii="Times New Roman" w:hAnsi="Times New Roman" w:cs="Times New Roman"/>
          <w:lang w:eastAsia="zh-CN"/>
        </w:rPr>
        <w:t xml:space="preserve"> </w:t>
      </w:r>
      <w:r>
        <w:rPr>
          <w:rFonts w:ascii="Times New Roman" w:hAnsi="Times New Roman" w:cs="Times New Roman"/>
        </w:rPr>
        <w:t xml:space="preserve">and </w:t>
      </w:r>
      <w:r>
        <w:rPr>
          <w:rFonts w:ascii="Times New Roman" w:hAnsi="Times New Roman" w:cs="Times New Roman"/>
          <w:lang w:eastAsia="zh-CN"/>
        </w:rPr>
        <w:t xml:space="preserve">study </w:t>
      </w:r>
      <w:r>
        <w:rPr>
          <w:rFonts w:ascii="Times New Roman" w:hAnsi="Times New Roman" w:cs="Times New Roman"/>
        </w:rPr>
        <w:t>as soon as possible</w:t>
      </w:r>
      <w:r>
        <w:rPr>
          <w:rFonts w:ascii="Times New Roman" w:hAnsi="Times New Roman" w:cs="Times New Roman"/>
          <w:lang w:eastAsia="zh-CN"/>
        </w:rPr>
        <w:t xml:space="preserve">. Once again, </w:t>
      </w:r>
      <w:r>
        <w:rPr>
          <w:rFonts w:ascii="Times New Roman" w:hAnsi="Times New Roman" w:cs="Times New Roman"/>
        </w:rPr>
        <w:t xml:space="preserve">because Malaysia's higher education is inherited from the Commonwealth education system, the university's QS ranking is also relatively high, which can help us get the appropriate qualifications after returning to </w:t>
      </w:r>
      <w:r>
        <w:rPr>
          <w:rFonts w:ascii="Times New Roman" w:hAnsi="Times New Roman" w:cs="Times New Roman"/>
          <w:lang w:eastAsia="zh-CN"/>
        </w:rPr>
        <w:t>work</w:t>
      </w:r>
      <w:r>
        <w:rPr>
          <w:rFonts w:ascii="Times New Roman" w:hAnsi="Times New Roman" w:cs="Times New Roman"/>
        </w:rPr>
        <w:t>.</w:t>
      </w:r>
    </w:p>
    <w:p w14:paraId="62CEAF19">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(00:13:20): OK, thank you for sharing</w:t>
      </w:r>
      <w:r>
        <w:rPr>
          <w:rFonts w:ascii="Times New Roman" w:hAnsi="Times New Roman" w:cs="Times New Roman"/>
          <w:lang w:eastAsia="zh-CN"/>
        </w:rPr>
        <w:t xml:space="preserve">. </w:t>
      </w:r>
      <w:r>
        <w:rPr>
          <w:rFonts w:ascii="Times New Roman" w:hAnsi="Times New Roman" w:cs="Times New Roman"/>
        </w:rPr>
        <w:t>I want to ask Nana. What was it like when you first came to Malaysia to live and study this feeling?</w:t>
      </w:r>
    </w:p>
    <w:p w14:paraId="42CD0D6B">
      <w:pPr>
        <w:jc w:val="both"/>
        <w:rPr>
          <w:rFonts w:ascii="Times New Roman" w:hAnsi="Times New Roman" w:cs="Times New Roman"/>
        </w:rPr>
      </w:pPr>
      <w:r>
        <w:rPr>
          <w:rFonts w:ascii="Times New Roman" w:hAnsi="Times New Roman" w:cs="Times New Roman"/>
        </w:rPr>
        <w:t xml:space="preserve">Spicy(00:13:39): I first came to </w:t>
      </w:r>
      <w:r>
        <w:rPr>
          <w:rFonts w:hint="eastAsia" w:ascii="Times New Roman" w:hAnsi="Times New Roman" w:cs="Times New Roman"/>
          <w:lang w:eastAsia="zh-CN"/>
        </w:rPr>
        <w:t xml:space="preserve">Malaysia in </w:t>
      </w:r>
      <w:r>
        <w:rPr>
          <w:rFonts w:ascii="Times New Roman" w:hAnsi="Times New Roman" w:cs="Times New Roman"/>
        </w:rPr>
        <w:t>2</w:t>
      </w:r>
      <w:r>
        <w:rPr>
          <w:rFonts w:hint="eastAsia" w:ascii="Times New Roman" w:hAnsi="Times New Roman" w:cs="Times New Roman"/>
          <w:lang w:eastAsia="zh-CN"/>
        </w:rPr>
        <w:t>02</w:t>
      </w:r>
      <w:r>
        <w:rPr>
          <w:rFonts w:ascii="Times New Roman" w:hAnsi="Times New Roman" w:cs="Times New Roman"/>
        </w:rPr>
        <w:t xml:space="preserve">1. I </w:t>
      </w:r>
      <w:r>
        <w:rPr>
          <w:rFonts w:ascii="Times New Roman" w:hAnsi="Times New Roman" w:cs="Times New Roman"/>
          <w:lang w:eastAsia="zh-CN"/>
        </w:rPr>
        <w:t xml:space="preserve">didn't study at </w:t>
      </w:r>
      <w:r>
        <w:rPr>
          <w:rFonts w:hint="eastAsia" w:ascii="Times New Roman" w:hAnsi="Times New Roman" w:cs="Times New Roman"/>
          <w:lang w:eastAsia="zh-CN"/>
        </w:rPr>
        <w:t>Taylor</w:t>
      </w:r>
      <w:r>
        <w:rPr>
          <w:rFonts w:ascii="Times New Roman" w:hAnsi="Times New Roman" w:cs="Times New Roman"/>
          <w:lang w:eastAsia="zh-CN"/>
        </w:rPr>
        <w:t>'</w:t>
      </w:r>
      <w:r>
        <w:rPr>
          <w:rFonts w:hint="eastAsia" w:ascii="Times New Roman" w:hAnsi="Times New Roman" w:cs="Times New Roman"/>
          <w:lang w:eastAsia="zh-CN"/>
        </w:rPr>
        <w:t>s University</w:t>
      </w:r>
      <w:r>
        <w:rPr>
          <w:rFonts w:ascii="Times New Roman" w:hAnsi="Times New Roman" w:cs="Times New Roman"/>
          <w:lang w:eastAsia="zh-CN"/>
        </w:rPr>
        <w:t xml:space="preserve">. I </w:t>
      </w:r>
      <w:r>
        <w:rPr>
          <w:rFonts w:ascii="Times New Roman" w:hAnsi="Times New Roman" w:cs="Times New Roman"/>
        </w:rPr>
        <w:t xml:space="preserve">just came over to KL after isolating myself for almost half a month </w:t>
      </w:r>
      <w:r>
        <w:rPr>
          <w:rFonts w:ascii="Times New Roman" w:hAnsi="Times New Roman" w:cs="Times New Roman"/>
          <w:lang w:eastAsia="zh-CN"/>
        </w:rPr>
        <w:t xml:space="preserve">to get to my </w:t>
      </w:r>
      <w:r>
        <w:rPr>
          <w:rFonts w:ascii="Times New Roman" w:hAnsi="Times New Roman" w:cs="Times New Roman"/>
        </w:rPr>
        <w:t>old university</w:t>
      </w:r>
      <w:r>
        <w:rPr>
          <w:rFonts w:ascii="Times New Roman" w:hAnsi="Times New Roman" w:cs="Times New Roman"/>
          <w:lang w:eastAsia="zh-CN"/>
        </w:rPr>
        <w:t xml:space="preserve">. My </w:t>
      </w:r>
      <w:r>
        <w:rPr>
          <w:rFonts w:ascii="Times New Roman" w:hAnsi="Times New Roman" w:cs="Times New Roman"/>
        </w:rPr>
        <w:t xml:space="preserve">previous university was a Psychology </w:t>
      </w:r>
      <w:r>
        <w:rPr>
          <w:rFonts w:ascii="Times New Roman" w:hAnsi="Times New Roman" w:cs="Times New Roman"/>
          <w:lang w:eastAsia="zh-CN"/>
        </w:rPr>
        <w:t>programme</w:t>
      </w:r>
      <w:r>
        <w:rPr>
          <w:rFonts w:ascii="Times New Roman" w:hAnsi="Times New Roman" w:cs="Times New Roman"/>
        </w:rPr>
        <w:t xml:space="preserve">, but </w:t>
      </w:r>
      <w:r>
        <w:rPr>
          <w:rFonts w:ascii="Times New Roman" w:hAnsi="Times New Roman" w:cs="Times New Roman"/>
          <w:lang w:eastAsia="zh-CN"/>
        </w:rPr>
        <w:t xml:space="preserve">I </w:t>
      </w:r>
      <w:r>
        <w:rPr>
          <w:rFonts w:ascii="Times New Roman" w:hAnsi="Times New Roman" w:cs="Times New Roman"/>
        </w:rPr>
        <w:t xml:space="preserve">failed </w:t>
      </w:r>
      <w:r>
        <w:rPr>
          <w:rFonts w:ascii="Times New Roman" w:hAnsi="Times New Roman" w:cs="Times New Roman"/>
          <w:lang w:eastAsia="zh-CN"/>
        </w:rPr>
        <w:t xml:space="preserve">many of the courses </w:t>
      </w:r>
      <w:r>
        <w:rPr>
          <w:rFonts w:ascii="Times New Roman" w:hAnsi="Times New Roman" w:cs="Times New Roman"/>
        </w:rPr>
        <w:t xml:space="preserve">because the </w:t>
      </w:r>
      <w:r>
        <w:rPr>
          <w:rFonts w:ascii="Times New Roman" w:hAnsi="Times New Roman" w:cs="Times New Roman"/>
          <w:lang w:eastAsia="zh-CN"/>
        </w:rPr>
        <w:t xml:space="preserve">exams </w:t>
      </w:r>
      <w:r>
        <w:rPr>
          <w:rFonts w:ascii="Times New Roman" w:hAnsi="Times New Roman" w:cs="Times New Roman"/>
        </w:rPr>
        <w:t xml:space="preserve">were challenging and closed book, </w:t>
      </w:r>
      <w:r>
        <w:rPr>
          <w:rFonts w:ascii="Times New Roman" w:hAnsi="Times New Roman" w:cs="Times New Roman"/>
          <w:lang w:eastAsia="zh-CN"/>
        </w:rPr>
        <w:t xml:space="preserve">so I </w:t>
      </w:r>
      <w:r>
        <w:rPr>
          <w:rFonts w:ascii="Times New Roman" w:hAnsi="Times New Roman" w:cs="Times New Roman"/>
        </w:rPr>
        <w:t xml:space="preserve">had no choice but to switch </w:t>
      </w:r>
      <w:r>
        <w:rPr>
          <w:rFonts w:ascii="Times New Roman" w:hAnsi="Times New Roman" w:cs="Times New Roman"/>
          <w:lang w:eastAsia="zh-CN"/>
        </w:rPr>
        <w:t xml:space="preserve">to </w:t>
      </w:r>
      <w:r>
        <w:rPr>
          <w:rFonts w:hint="eastAsia" w:ascii="Times New Roman" w:hAnsi="Times New Roman"/>
          <w:color w:val="auto"/>
          <w:sz w:val="22"/>
          <w:szCs w:val="24"/>
        </w:rPr>
        <w:t>T</w:t>
      </w:r>
      <w:r>
        <w:rPr>
          <w:rFonts w:hint="eastAsia" w:ascii="Times New Roman" w:hAnsi="Times New Roman"/>
          <w:color w:val="auto"/>
          <w:sz w:val="22"/>
          <w:szCs w:val="24"/>
          <w:lang w:val="zh-CN" w:eastAsia="zh-CN" w:bidi="zh-CN"/>
        </w:rPr>
        <w:t>aylor's University</w:t>
      </w:r>
      <w:r>
        <w:rPr>
          <w:rFonts w:ascii="Times New Roman" w:hAnsi="Times New Roman" w:cs="Times New Roman"/>
        </w:rPr>
        <w:t>. I now read the media if it is considered more suitable for me</w:t>
      </w:r>
      <w:r>
        <w:rPr>
          <w:rFonts w:ascii="Times New Roman" w:hAnsi="Times New Roman" w:cs="Times New Roman"/>
          <w:lang w:eastAsia="zh-CN"/>
        </w:rPr>
        <w:t>. Although</w:t>
      </w:r>
      <w:r>
        <w:rPr>
          <w:rFonts w:ascii="Times New Roman" w:hAnsi="Times New Roman" w:cs="Times New Roman"/>
        </w:rPr>
        <w:t xml:space="preserve"> it is said that there are not many exams, there are also exams</w:t>
      </w:r>
      <w:r>
        <w:rPr>
          <w:rFonts w:ascii="Times New Roman" w:hAnsi="Times New Roman" w:cs="Times New Roman"/>
          <w:lang w:eastAsia="zh-CN"/>
        </w:rPr>
        <w:t xml:space="preserve">. </w:t>
      </w:r>
      <w:r>
        <w:rPr>
          <w:rFonts w:ascii="Times New Roman" w:hAnsi="Times New Roman" w:cs="Times New Roman"/>
        </w:rPr>
        <w:t xml:space="preserve">I found that </w:t>
      </w:r>
      <w:r>
        <w:rPr>
          <w:rFonts w:ascii="Times New Roman" w:hAnsi="Times New Roman" w:cs="Times New Roman"/>
          <w:lang w:eastAsia="zh-CN"/>
        </w:rPr>
        <w:t xml:space="preserve">here </w:t>
      </w:r>
      <w:r>
        <w:rPr>
          <w:rFonts w:ascii="Times New Roman" w:hAnsi="Times New Roman" w:cs="Times New Roman"/>
        </w:rPr>
        <w:t>and China are different; Malaysia's universitys are assignment-based; generally,</w:t>
      </w:r>
      <w:r>
        <w:rPr>
          <w:rFonts w:ascii="Times New Roman" w:hAnsi="Times New Roman" w:cs="Times New Roman"/>
          <w:lang w:eastAsia="zh-CN"/>
        </w:rPr>
        <w:t xml:space="preserve"> </w:t>
      </w:r>
      <w:r>
        <w:rPr>
          <w:rFonts w:ascii="Times New Roman" w:hAnsi="Times New Roman" w:cs="Times New Roman"/>
        </w:rPr>
        <w:t xml:space="preserve">two to three assignments together account for </w:t>
      </w:r>
      <w:r>
        <w:rPr>
          <w:rFonts w:ascii="Times New Roman" w:hAnsi="Times New Roman" w:cs="Times New Roman"/>
          <w:lang w:eastAsia="zh-CN"/>
        </w:rPr>
        <w:t xml:space="preserve">60% of the </w:t>
      </w:r>
      <w:r>
        <w:rPr>
          <w:rFonts w:ascii="Times New Roman" w:hAnsi="Times New Roman" w:cs="Times New Roman"/>
        </w:rPr>
        <w:t xml:space="preserve">total score, and then the final </w:t>
      </w:r>
      <w:r>
        <w:rPr>
          <w:rFonts w:ascii="Times New Roman" w:hAnsi="Times New Roman" w:cs="Times New Roman"/>
          <w:lang w:eastAsia="zh-CN"/>
        </w:rPr>
        <w:t xml:space="preserve">exam </w:t>
      </w:r>
      <w:r>
        <w:rPr>
          <w:rFonts w:ascii="Times New Roman" w:hAnsi="Times New Roman" w:cs="Times New Roman"/>
        </w:rPr>
        <w:t xml:space="preserve">is typically </w:t>
      </w:r>
      <w:r>
        <w:rPr>
          <w:rFonts w:ascii="Times New Roman" w:hAnsi="Times New Roman" w:cs="Times New Roman"/>
          <w:lang w:eastAsia="zh-CN"/>
        </w:rPr>
        <w:t>40%</w:t>
      </w:r>
      <w:r>
        <w:rPr>
          <w:rFonts w:ascii="Times New Roman" w:hAnsi="Times New Roman" w:cs="Times New Roman"/>
        </w:rPr>
        <w:t xml:space="preserve">. Overall, the education system </w:t>
      </w:r>
      <w:r>
        <w:rPr>
          <w:rFonts w:ascii="Times New Roman" w:hAnsi="Times New Roman" w:cs="Times New Roman"/>
          <w:lang w:eastAsia="zh-CN"/>
        </w:rPr>
        <w:t xml:space="preserve">here </w:t>
      </w:r>
      <w:r>
        <w:rPr>
          <w:rFonts w:ascii="Times New Roman" w:hAnsi="Times New Roman" w:cs="Times New Roman"/>
        </w:rPr>
        <w:t xml:space="preserve">is not quite the same as in China, where </w:t>
      </w:r>
      <w:r>
        <w:rPr>
          <w:rFonts w:ascii="Times New Roman" w:hAnsi="Times New Roman" w:cs="Times New Roman"/>
          <w:lang w:eastAsia="zh-CN"/>
        </w:rPr>
        <w:t xml:space="preserve">most </w:t>
      </w:r>
      <w:r>
        <w:rPr>
          <w:rFonts w:ascii="Times New Roman" w:hAnsi="Times New Roman" w:cs="Times New Roman"/>
        </w:rPr>
        <w:t xml:space="preserve">exams are exam-based. Still, </w:t>
      </w:r>
      <w:r>
        <w:rPr>
          <w:rFonts w:ascii="Times New Roman" w:hAnsi="Times New Roman" w:cs="Times New Roman"/>
          <w:lang w:eastAsia="zh-CN"/>
        </w:rPr>
        <w:t xml:space="preserve">of course, </w:t>
      </w:r>
      <w:r>
        <w:rPr>
          <w:rFonts w:ascii="Times New Roman" w:hAnsi="Times New Roman" w:cs="Times New Roman"/>
        </w:rPr>
        <w:t>there are group assignments as well.</w:t>
      </w:r>
    </w:p>
    <w:p w14:paraId="631D6BC0">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(00:14:49): Apart from the exams, which you feel are not the same </w:t>
      </w:r>
      <w:r>
        <w:rPr>
          <w:rFonts w:ascii="Times New Roman" w:hAnsi="Times New Roman" w:cs="Times New Roman"/>
          <w:lang w:eastAsia="zh-CN"/>
        </w:rPr>
        <w:t>at home</w:t>
      </w:r>
      <w:r>
        <w:rPr>
          <w:rFonts w:ascii="Times New Roman" w:hAnsi="Times New Roman" w:cs="Times New Roman"/>
        </w:rPr>
        <w:t xml:space="preserve">, what other aspects </w:t>
      </w:r>
      <w:r>
        <w:rPr>
          <w:rFonts w:ascii="Times New Roman" w:hAnsi="Times New Roman" w:cs="Times New Roman"/>
          <w:lang w:eastAsia="zh-CN"/>
        </w:rPr>
        <w:t xml:space="preserve">make </w:t>
      </w:r>
      <w:r>
        <w:rPr>
          <w:rFonts w:ascii="Times New Roman" w:hAnsi="Times New Roman" w:cs="Times New Roman"/>
        </w:rPr>
        <w:t>you think that the education system here is different from how it is at home?</w:t>
      </w:r>
    </w:p>
    <w:p w14:paraId="4BC46E6D">
      <w:pPr>
        <w:jc w:val="both"/>
        <w:rPr>
          <w:rFonts w:ascii="Times New Roman" w:hAnsi="Times New Roman" w:cs="Times New Roman"/>
          <w:lang w:eastAsia="zh-CN"/>
        </w:rPr>
      </w:pPr>
      <w:r>
        <w:rPr>
          <w:rFonts w:ascii="Times New Roman" w:hAnsi="Times New Roman" w:cs="Times New Roman"/>
        </w:rPr>
        <w:t xml:space="preserve">Spicy(00:15:00): </w:t>
      </w:r>
      <w:r>
        <w:rPr>
          <w:rFonts w:hint="eastAsia" w:ascii="Times New Roman" w:hAnsi="Times New Roman" w:cs="Times New Roman"/>
          <w:lang w:eastAsia="zh-CN"/>
        </w:rPr>
        <w:t>When</w:t>
      </w:r>
      <w:r>
        <w:rPr>
          <w:rFonts w:ascii="Times New Roman" w:hAnsi="Times New Roman" w:cs="Times New Roman"/>
        </w:rPr>
        <w:t xml:space="preserve"> we write assignments, we will use </w:t>
      </w:r>
      <w:r>
        <w:rPr>
          <w:rFonts w:ascii="Times New Roman" w:hAnsi="Times New Roman" w:cs="Times New Roman"/>
          <w:lang w:eastAsia="zh-CN"/>
        </w:rPr>
        <w:t>AI to check the repetition rate</w:t>
      </w:r>
      <w:r>
        <w:rPr>
          <w:rFonts w:ascii="Times New Roman" w:hAnsi="Times New Roman" w:cs="Times New Roman"/>
        </w:rPr>
        <w:t xml:space="preserve">. It seems that in China, only when </w:t>
      </w:r>
      <w:r>
        <w:rPr>
          <w:rFonts w:ascii="Times New Roman" w:hAnsi="Times New Roman" w:cs="Times New Roman"/>
          <w:lang w:eastAsia="zh-CN"/>
        </w:rPr>
        <w:t xml:space="preserve">we write </w:t>
      </w:r>
      <w:r>
        <w:rPr>
          <w:rFonts w:ascii="Times New Roman" w:hAnsi="Times New Roman" w:cs="Times New Roman"/>
        </w:rPr>
        <w:t xml:space="preserve">the thesis, we will use </w:t>
      </w:r>
      <w:r>
        <w:rPr>
          <w:rFonts w:hint="eastAsia" w:ascii="Times New Roman" w:hAnsi="Times New Roman" w:cs="Times New Roman"/>
        </w:rPr>
        <w:t>National Knowledge Infrastructure</w:t>
      </w:r>
      <w:r>
        <w:rPr>
          <w:rFonts w:ascii="Times New Roman" w:hAnsi="Times New Roman" w:cs="Times New Roman"/>
        </w:rPr>
        <w:t xml:space="preserve"> to check the literature, and then </w:t>
      </w:r>
      <w:r>
        <w:rPr>
          <w:rFonts w:ascii="Times New Roman" w:hAnsi="Times New Roman" w:cs="Times New Roman"/>
          <w:lang w:eastAsia="zh-CN"/>
        </w:rPr>
        <w:t xml:space="preserve">we </w:t>
      </w:r>
      <w:r>
        <w:rPr>
          <w:rFonts w:ascii="Times New Roman" w:hAnsi="Times New Roman" w:cs="Times New Roman"/>
        </w:rPr>
        <w:t xml:space="preserve">will </w:t>
      </w:r>
      <w:r>
        <w:rPr>
          <w:rFonts w:ascii="Times New Roman" w:hAnsi="Times New Roman" w:cs="Times New Roman"/>
          <w:lang w:eastAsia="zh-CN"/>
        </w:rPr>
        <w:t xml:space="preserve">submit our thesis </w:t>
      </w:r>
      <w:r>
        <w:rPr>
          <w:rFonts w:ascii="Times New Roman" w:hAnsi="Times New Roman" w:cs="Times New Roman"/>
        </w:rPr>
        <w:t>and submit it to check the repetition rate</w:t>
      </w:r>
      <w:r>
        <w:rPr>
          <w:rFonts w:ascii="Times New Roman" w:hAnsi="Times New Roman" w:cs="Times New Roman"/>
          <w:lang w:eastAsia="zh-CN"/>
        </w:rPr>
        <w:t xml:space="preserve">. </w:t>
      </w:r>
      <w:r>
        <w:rPr>
          <w:rFonts w:ascii="Times New Roman" w:hAnsi="Times New Roman" w:cs="Times New Roman"/>
        </w:rPr>
        <w:t xml:space="preserve">In </w:t>
      </w:r>
      <w:r>
        <w:rPr>
          <w:rFonts w:ascii="Times New Roman" w:hAnsi="Times New Roman" w:cs="Times New Roman"/>
          <w:lang w:eastAsia="zh-CN"/>
        </w:rPr>
        <w:t xml:space="preserve">Malaysia, even the </w:t>
      </w:r>
      <w:r>
        <w:rPr>
          <w:rFonts w:hint="eastAsia" w:ascii="Times New Roman" w:hAnsi="Times New Roman" w:cs="Times New Roman"/>
          <w:lang w:eastAsia="zh-CN"/>
        </w:rPr>
        <w:t>normal</w:t>
      </w:r>
      <w:r>
        <w:rPr>
          <w:rFonts w:ascii="Times New Roman" w:hAnsi="Times New Roman" w:cs="Times New Roman"/>
          <w:lang w:eastAsia="zh-CN"/>
        </w:rPr>
        <w:t xml:space="preserve"> assignments </w:t>
      </w:r>
      <w:r>
        <w:rPr>
          <w:rFonts w:ascii="Times New Roman" w:hAnsi="Times New Roman" w:cs="Times New Roman"/>
        </w:rPr>
        <w:t xml:space="preserve">need to be checked </w:t>
      </w:r>
      <w:r>
        <w:rPr>
          <w:rFonts w:ascii="Times New Roman" w:hAnsi="Times New Roman" w:cs="Times New Roman"/>
          <w:lang w:eastAsia="zh-CN"/>
        </w:rPr>
        <w:t xml:space="preserve">by </w:t>
      </w:r>
      <w:r>
        <w:rPr>
          <w:rFonts w:ascii="Times New Roman" w:hAnsi="Times New Roman" w:cs="Times New Roman"/>
        </w:rPr>
        <w:t>AI</w:t>
      </w:r>
      <w:r>
        <w:rPr>
          <w:rFonts w:ascii="Times New Roman" w:hAnsi="Times New Roman" w:cs="Times New Roman"/>
          <w:lang w:eastAsia="zh-CN"/>
        </w:rPr>
        <w:t>.</w:t>
      </w:r>
    </w:p>
    <w:p w14:paraId="021C8CF9">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(00:15:30): This piece is really not the same because I also work as a teacher in domestic colleges and universities. We generally don't check the weight of our study assignments and test assignments, except for the thesis.</w:t>
      </w:r>
    </w:p>
    <w:p w14:paraId="695CC75D">
      <w:pPr>
        <w:jc w:val="both"/>
        <w:rPr>
          <w:rFonts w:ascii="Times New Roman" w:hAnsi="Times New Roman" w:cs="Times New Roman"/>
        </w:rPr>
      </w:pPr>
      <w:r>
        <w:rPr>
          <w:rFonts w:ascii="Times New Roman" w:hAnsi="Times New Roman" w:cs="Times New Roman"/>
        </w:rPr>
        <w:t>Spicy (00:15:42): Right.</w:t>
      </w:r>
    </w:p>
    <w:p w14:paraId="02CE459D">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(00:15:43): Like you're graduating now, did you initially have any pressure on your coursework, including the fact that you're now under more pressure to write </w:t>
      </w:r>
      <w:r>
        <w:rPr>
          <w:rFonts w:ascii="Times New Roman" w:hAnsi="Times New Roman" w:cs="Times New Roman"/>
          <w:lang w:eastAsia="zh-CN"/>
        </w:rPr>
        <w:t>your</w:t>
      </w:r>
      <w:r>
        <w:rPr>
          <w:rFonts w:ascii="Times New Roman" w:hAnsi="Times New Roman" w:cs="Times New Roman"/>
        </w:rPr>
        <w:t xml:space="preserve"> dissertation?</w:t>
      </w:r>
    </w:p>
    <w:p w14:paraId="6EC7E22F">
      <w:pPr>
        <w:jc w:val="both"/>
        <w:rPr>
          <w:rFonts w:ascii="Times New Roman" w:hAnsi="Times New Roman" w:cs="Times New Roman"/>
          <w:lang w:eastAsia="zh-CN"/>
        </w:rPr>
      </w:pPr>
      <w:r>
        <w:rPr>
          <w:rFonts w:ascii="Times New Roman" w:hAnsi="Times New Roman" w:cs="Times New Roman"/>
          <w:lang w:eastAsia="zh-CN"/>
        </w:rPr>
        <w:t>Spicy(00:16:02):</w:t>
      </w:r>
      <w:r>
        <w:rPr>
          <w:rFonts w:hint="eastAsia" w:ascii="Times New Roman" w:hAnsi="Times New Roman" w:cs="Times New Roman"/>
          <w:lang w:eastAsia="zh-CN"/>
        </w:rPr>
        <w:t xml:space="preserve"> I </w:t>
      </w:r>
      <w:r>
        <w:rPr>
          <w:rFonts w:ascii="Times New Roman" w:hAnsi="Times New Roman" w:cs="Times New Roman"/>
          <w:lang w:eastAsia="zh-CN"/>
        </w:rPr>
        <w:t>am not pressured to write papers</w:t>
      </w:r>
      <w:r>
        <w:rPr>
          <w:rFonts w:hint="eastAsia" w:ascii="Times New Roman" w:hAnsi="Times New Roman" w:cs="Times New Roman"/>
          <w:lang w:eastAsia="zh-CN"/>
        </w:rPr>
        <w:t xml:space="preserve"> because I</w:t>
      </w:r>
      <w:r>
        <w:rPr>
          <w:rFonts w:ascii="Times New Roman" w:hAnsi="Times New Roman" w:cs="Times New Roman"/>
          <w:lang w:eastAsia="zh-CN"/>
        </w:rPr>
        <w:t xml:space="preserve"> always learn and check videos</w:t>
      </w:r>
      <w:r>
        <w:rPr>
          <w:rFonts w:hint="eastAsia" w:ascii="Times New Roman" w:hAnsi="Times New Roman" w:cs="Times New Roman"/>
          <w:lang w:eastAsia="zh-CN"/>
        </w:rPr>
        <w:t xml:space="preserve"> for it.</w:t>
      </w:r>
      <w:r>
        <w:rPr>
          <w:rFonts w:ascii="Times New Roman" w:hAnsi="Times New Roman" w:cs="Times New Roman"/>
          <w:lang w:eastAsia="zh-CN"/>
        </w:rPr>
        <w:t xml:space="preserve"> </w:t>
      </w:r>
      <w:r>
        <w:rPr>
          <w:rFonts w:ascii="Times New Roman" w:hAnsi="Times New Roman" w:cs="Times New Roman"/>
        </w:rPr>
        <w:t xml:space="preserve">But at first, I was terrified of the exams here; I had never taken a full English exam </w:t>
      </w:r>
      <w:r>
        <w:rPr>
          <w:rFonts w:ascii="Times New Roman" w:hAnsi="Times New Roman" w:cs="Times New Roman"/>
          <w:lang w:eastAsia="zh-CN"/>
        </w:rPr>
        <w:t xml:space="preserve">in China except for the IELTS exam, so </w:t>
      </w:r>
      <w:r>
        <w:rPr>
          <w:rFonts w:ascii="Times New Roman" w:hAnsi="Times New Roman" w:cs="Times New Roman"/>
        </w:rPr>
        <w:t xml:space="preserve">I </w:t>
      </w:r>
      <w:r>
        <w:rPr>
          <w:rFonts w:ascii="Times New Roman" w:hAnsi="Times New Roman" w:cs="Times New Roman"/>
          <w:lang w:eastAsia="zh-CN"/>
        </w:rPr>
        <w:t xml:space="preserve">failed a lot of subjects </w:t>
      </w:r>
      <w:r>
        <w:rPr>
          <w:rFonts w:ascii="Times New Roman" w:hAnsi="Times New Roman" w:cs="Times New Roman"/>
        </w:rPr>
        <w:t>at the beginning</w:t>
      </w:r>
      <w:r>
        <w:rPr>
          <w:rFonts w:ascii="Times New Roman" w:hAnsi="Times New Roman" w:cs="Times New Roman"/>
          <w:lang w:eastAsia="zh-CN"/>
        </w:rPr>
        <w:t xml:space="preserve">. Now, </w:t>
      </w:r>
      <w:r>
        <w:rPr>
          <w:rFonts w:ascii="Times New Roman" w:hAnsi="Times New Roman" w:cs="Times New Roman"/>
        </w:rPr>
        <w:t xml:space="preserve">after I switched to </w:t>
      </w:r>
      <w:r>
        <w:rPr>
          <w:rFonts w:ascii="Times New Roman" w:hAnsi="Times New Roman" w:cs="Times New Roman"/>
          <w:lang w:eastAsia="zh-CN"/>
        </w:rPr>
        <w:t>Taylor's</w:t>
      </w:r>
      <w:r>
        <w:rPr>
          <w:rFonts w:hint="eastAsia" w:ascii="Times New Roman" w:hAnsi="Times New Roman" w:cs="Times New Roman"/>
          <w:lang w:eastAsia="zh-CN"/>
        </w:rPr>
        <w:t xml:space="preserve"> </w:t>
      </w:r>
      <w:r>
        <w:rPr>
          <w:rFonts w:ascii="Times New Roman" w:hAnsi="Times New Roman" w:cs="Times New Roman"/>
          <w:lang w:eastAsia="zh-CN"/>
        </w:rPr>
        <w:t>University</w:t>
      </w:r>
      <w:r>
        <w:rPr>
          <w:rFonts w:ascii="Times New Roman" w:hAnsi="Times New Roman" w:cs="Times New Roman"/>
        </w:rPr>
        <w:t xml:space="preserve"> because I </w:t>
      </w:r>
      <w:r>
        <w:rPr>
          <w:rFonts w:ascii="Times New Roman" w:hAnsi="Times New Roman" w:cs="Times New Roman"/>
          <w:lang w:eastAsia="zh-CN"/>
        </w:rPr>
        <w:t xml:space="preserve">have </w:t>
      </w:r>
      <w:r>
        <w:rPr>
          <w:rFonts w:ascii="Times New Roman" w:hAnsi="Times New Roman" w:cs="Times New Roman"/>
        </w:rPr>
        <w:t>adapted long enough and understand how to take the exams, I basically don't have any big problems with the exams.</w:t>
      </w:r>
    </w:p>
    <w:p w14:paraId="50D6504B">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(00:16:30): Is there a chance to make up an exam abroad? Or do you have to retake them if you fail?</w:t>
      </w:r>
    </w:p>
    <w:p w14:paraId="77003402">
      <w:pPr>
        <w:jc w:val="both"/>
        <w:rPr>
          <w:rFonts w:ascii="Times New Roman" w:hAnsi="Times New Roman" w:cs="Times New Roman"/>
        </w:rPr>
      </w:pPr>
      <w:r>
        <w:rPr>
          <w:rFonts w:ascii="Times New Roman" w:hAnsi="Times New Roman" w:cs="Times New Roman"/>
        </w:rPr>
        <w:t xml:space="preserve">Spicy(00:16:34): </w:t>
      </w:r>
      <w:r>
        <w:rPr>
          <w:rFonts w:ascii="Times New Roman" w:hAnsi="Times New Roman" w:cs="Times New Roman"/>
          <w:lang w:val="en-US" w:eastAsia="zh-CN"/>
        </w:rPr>
        <w:t>At the university where I previously attended, retaking a course required paying the course cost, reading the material again, and taking the course again if you failed it. You can, however, take a make-up exam at Taylor University, but even if you pass it, you will only receive a C. You are limited to retaking the entire course if you do not pass the make-up test. If the course is entirely online, you will only be able to turn in assignments once; however, you will be able to repeat any exams that are required.</w:t>
      </w:r>
    </w:p>
    <w:p w14:paraId="063E8E06">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(00:17:15): OK, apart from the homework checking you just mentioned and the different teaching styles, do you think the style of the teachers </w:t>
      </w:r>
      <w:r>
        <w:rPr>
          <w:rFonts w:ascii="Times New Roman" w:hAnsi="Times New Roman" w:cs="Times New Roman"/>
          <w:lang w:eastAsia="zh-CN"/>
        </w:rPr>
        <w:t xml:space="preserve">at your university is </w:t>
      </w:r>
      <w:r>
        <w:rPr>
          <w:rFonts w:ascii="Times New Roman" w:hAnsi="Times New Roman" w:cs="Times New Roman"/>
        </w:rPr>
        <w:t>very different from home?</w:t>
      </w:r>
    </w:p>
    <w:p w14:paraId="567A86FD">
      <w:pPr>
        <w:jc w:val="both"/>
        <w:rPr>
          <w:rFonts w:ascii="Times New Roman" w:hAnsi="Times New Roman" w:cs="Times New Roman"/>
        </w:rPr>
      </w:pPr>
      <w:r>
        <w:rPr>
          <w:rFonts w:ascii="Times New Roman" w:hAnsi="Times New Roman" w:cs="Times New Roman"/>
        </w:rPr>
        <w:t xml:space="preserve">Spicy (00:17:28): Teachers </w:t>
      </w:r>
      <w:r>
        <w:rPr>
          <w:rFonts w:ascii="Times New Roman" w:hAnsi="Times New Roman" w:cs="Times New Roman"/>
          <w:lang w:eastAsia="zh-CN"/>
        </w:rPr>
        <w:t>here are not so high and mighty compared to those in China.</w:t>
      </w:r>
      <w:r>
        <w:rPr>
          <w:rFonts w:ascii="Times New Roman" w:hAnsi="Times New Roman" w:cs="Times New Roman"/>
        </w:rPr>
        <w:t xml:space="preserve"> I talked to one of the teachers after class for at least an hour. This teacher also mentioned that because we are a private university, the university hires them to teach us, which means that we are actually the customers, and they are the service to us.</w:t>
      </w:r>
    </w:p>
    <w:p w14:paraId="46AC03A5">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(00:17:56): I interviewed a </w:t>
      </w:r>
      <w:r>
        <w:rPr>
          <w:rFonts w:ascii="Times New Roman" w:hAnsi="Times New Roman" w:cs="Times New Roman"/>
          <w:lang w:eastAsia="zh-CN"/>
        </w:rPr>
        <w:t xml:space="preserve">student </w:t>
      </w:r>
      <w:r>
        <w:rPr>
          <w:rFonts w:ascii="Times New Roman" w:hAnsi="Times New Roman" w:cs="Times New Roman"/>
        </w:rPr>
        <w:t>from Indy yesterday, and they have a specialised Chinese teacher who manages their studies</w:t>
      </w:r>
      <w:r>
        <w:rPr>
          <w:rFonts w:ascii="Times New Roman" w:hAnsi="Times New Roman" w:cs="Times New Roman"/>
          <w:lang w:eastAsia="zh-CN"/>
        </w:rPr>
        <w:t xml:space="preserve">, </w:t>
      </w:r>
      <w:r>
        <w:rPr>
          <w:rFonts w:ascii="Times New Roman" w:hAnsi="Times New Roman" w:cs="Times New Roman"/>
        </w:rPr>
        <w:t>thesis writing</w:t>
      </w:r>
      <w:r>
        <w:rPr>
          <w:rFonts w:ascii="Times New Roman" w:hAnsi="Times New Roman" w:cs="Times New Roman"/>
          <w:lang w:eastAsia="zh-CN"/>
        </w:rPr>
        <w:t xml:space="preserve">, </w:t>
      </w:r>
      <w:r>
        <w:rPr>
          <w:rFonts w:ascii="Times New Roman" w:hAnsi="Times New Roman" w:cs="Times New Roman"/>
        </w:rPr>
        <w:t xml:space="preserve">thesis publication, and accommodation admission. All of </w:t>
      </w:r>
      <w:r>
        <w:rPr>
          <w:rFonts w:ascii="Times New Roman" w:hAnsi="Times New Roman" w:cs="Times New Roman"/>
          <w:lang w:eastAsia="zh-CN"/>
        </w:rPr>
        <w:t xml:space="preserve">these </w:t>
      </w:r>
      <w:r>
        <w:rPr>
          <w:rFonts w:ascii="Times New Roman" w:hAnsi="Times New Roman" w:cs="Times New Roman"/>
        </w:rPr>
        <w:t>are guided by the teacher on a one-to-one basis.</w:t>
      </w:r>
    </w:p>
    <w:p w14:paraId="63B7DF11">
      <w:pPr>
        <w:jc w:val="both"/>
        <w:rPr>
          <w:rFonts w:ascii="Times New Roman" w:hAnsi="Times New Roman" w:cs="Times New Roman"/>
          <w:lang w:eastAsia="zh-CN"/>
        </w:rPr>
      </w:pPr>
      <w:r>
        <w:rPr>
          <w:rFonts w:ascii="Times New Roman" w:hAnsi="Times New Roman" w:cs="Times New Roman"/>
        </w:rPr>
        <w:t xml:space="preserve">Spicy (00:18:19): We don't have one-on-one on our side, but we do have a student welfare centre that will give guidance to </w:t>
      </w:r>
      <w:r>
        <w:rPr>
          <w:rFonts w:ascii="Times New Roman" w:hAnsi="Times New Roman" w:cs="Times New Roman"/>
          <w:lang w:eastAsia="zh-CN"/>
        </w:rPr>
        <w:t xml:space="preserve">new students when they </w:t>
      </w:r>
      <w:r>
        <w:rPr>
          <w:rFonts w:ascii="Times New Roman" w:hAnsi="Times New Roman" w:cs="Times New Roman"/>
        </w:rPr>
        <w:t>start</w:t>
      </w:r>
      <w:r>
        <w:rPr>
          <w:rFonts w:ascii="Times New Roman" w:hAnsi="Times New Roman" w:cs="Times New Roman"/>
          <w:lang w:eastAsia="zh-CN"/>
        </w:rPr>
        <w:t>.</w:t>
      </w:r>
    </w:p>
    <w:p w14:paraId="34CE1F64">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(00:18:34): OK, thanks! Lastly, I would like to ask He Jing if you think the education system in </w:t>
      </w:r>
      <w:r>
        <w:rPr>
          <w:rFonts w:ascii="Times New Roman" w:hAnsi="Times New Roman" w:cs="Times New Roman"/>
          <w:lang w:eastAsia="zh-CN"/>
        </w:rPr>
        <w:t xml:space="preserve">Sunway is </w:t>
      </w:r>
      <w:r>
        <w:rPr>
          <w:rFonts w:ascii="Times New Roman" w:hAnsi="Times New Roman" w:cs="Times New Roman"/>
        </w:rPr>
        <w:t>not quite the same as your domestic classmates'?</w:t>
      </w:r>
    </w:p>
    <w:p w14:paraId="504D0CEC">
      <w:pPr>
        <w:jc w:val="both"/>
        <w:rPr>
          <w:rFonts w:ascii="Times New Roman" w:hAnsi="Times New Roman" w:cs="Times New Roman"/>
          <w:lang w:eastAsia="zh-CN"/>
        </w:rPr>
      </w:pPr>
      <w:r>
        <w:rPr>
          <w:rFonts w:ascii="Times New Roman" w:hAnsi="Times New Roman" w:cs="Times New Roman"/>
        </w:rPr>
        <w:t xml:space="preserve">He Jing (00:18:52): I'm a computer science </w:t>
      </w:r>
      <w:r>
        <w:rPr>
          <w:rFonts w:ascii="Times New Roman" w:hAnsi="Times New Roman" w:cs="Times New Roman"/>
          <w:lang w:eastAsia="zh-CN"/>
        </w:rPr>
        <w:t>major</w:t>
      </w:r>
      <w:r>
        <w:rPr>
          <w:rFonts w:ascii="Times New Roman" w:hAnsi="Times New Roman" w:cs="Times New Roman"/>
        </w:rPr>
        <w:t>. I don't have that much homework</w:t>
      </w:r>
      <w:r>
        <w:rPr>
          <w:rFonts w:hint="eastAsia" w:ascii="Times New Roman" w:hAnsi="Times New Roman" w:cs="Times New Roman"/>
          <w:lang w:eastAsia="zh-CN"/>
        </w:rPr>
        <w:t xml:space="preserve">, and </w:t>
      </w:r>
      <w:r>
        <w:rPr>
          <w:rFonts w:ascii="Times New Roman" w:hAnsi="Times New Roman" w:cs="Times New Roman"/>
          <w:lang w:eastAsia="zh-CN"/>
        </w:rPr>
        <w:t xml:space="preserve">my homework </w:t>
      </w:r>
      <w:r>
        <w:rPr>
          <w:rFonts w:ascii="Times New Roman" w:hAnsi="Times New Roman" w:cs="Times New Roman"/>
        </w:rPr>
        <w:t>is writing programmes</w:t>
      </w:r>
      <w:r>
        <w:rPr>
          <w:rFonts w:ascii="Times New Roman" w:hAnsi="Times New Roman" w:cs="Times New Roman"/>
          <w:lang w:eastAsia="zh-CN"/>
        </w:rPr>
        <w:t xml:space="preserve">, and </w:t>
      </w:r>
      <w:r>
        <w:rPr>
          <w:rFonts w:ascii="Times New Roman" w:hAnsi="Times New Roman" w:cs="Times New Roman"/>
        </w:rPr>
        <w:t>I have a pretty good relationship with my teacher</w:t>
      </w:r>
      <w:r>
        <w:rPr>
          <w:rFonts w:ascii="Times New Roman" w:hAnsi="Times New Roman" w:cs="Times New Roman"/>
          <w:lang w:eastAsia="zh-CN"/>
        </w:rPr>
        <w:t xml:space="preserve">. </w:t>
      </w:r>
      <w:r>
        <w:rPr>
          <w:rFonts w:ascii="Times New Roman" w:hAnsi="Times New Roman" w:cs="Times New Roman"/>
        </w:rPr>
        <w:t xml:space="preserve">I </w:t>
      </w:r>
      <w:r>
        <w:rPr>
          <w:rFonts w:ascii="Times New Roman" w:hAnsi="Times New Roman" w:cs="Times New Roman"/>
          <w:lang w:eastAsia="zh-CN"/>
        </w:rPr>
        <w:t xml:space="preserve">often </w:t>
      </w:r>
      <w:r>
        <w:rPr>
          <w:rFonts w:ascii="Times New Roman" w:hAnsi="Times New Roman" w:cs="Times New Roman"/>
        </w:rPr>
        <w:t xml:space="preserve">send emails to </w:t>
      </w:r>
      <w:r>
        <w:rPr>
          <w:rFonts w:ascii="Times New Roman" w:hAnsi="Times New Roman" w:cs="Times New Roman"/>
          <w:lang w:eastAsia="zh-CN"/>
        </w:rPr>
        <w:t xml:space="preserve">my teacher to </w:t>
      </w:r>
      <w:r>
        <w:rPr>
          <w:rFonts w:ascii="Times New Roman" w:hAnsi="Times New Roman" w:cs="Times New Roman"/>
        </w:rPr>
        <w:t xml:space="preserve">ask if he has any research projects for me to do. He also loves to reply to my emails, and we always go out to eat and drink tea together. I feel that I am closer to my teachers </w:t>
      </w:r>
      <w:r>
        <w:rPr>
          <w:rFonts w:ascii="Times New Roman" w:hAnsi="Times New Roman" w:cs="Times New Roman"/>
          <w:lang w:eastAsia="zh-CN"/>
        </w:rPr>
        <w:t xml:space="preserve">here </w:t>
      </w:r>
      <w:r>
        <w:rPr>
          <w:rFonts w:ascii="Times New Roman" w:hAnsi="Times New Roman" w:cs="Times New Roman"/>
        </w:rPr>
        <w:t xml:space="preserve">than at home. In fact, I was quite scared when I first </w:t>
      </w:r>
      <w:r>
        <w:rPr>
          <w:rFonts w:ascii="Times New Roman" w:hAnsi="Times New Roman" w:cs="Times New Roman"/>
          <w:lang w:eastAsia="zh-CN"/>
        </w:rPr>
        <w:t>came here</w:t>
      </w:r>
      <w:r>
        <w:rPr>
          <w:rFonts w:ascii="Times New Roman" w:hAnsi="Times New Roman" w:cs="Times New Roman"/>
        </w:rPr>
        <w:t xml:space="preserve">. When </w:t>
      </w:r>
      <w:r>
        <w:rPr>
          <w:rFonts w:ascii="Times New Roman" w:hAnsi="Times New Roman" w:cs="Times New Roman"/>
          <w:lang w:eastAsia="zh-CN"/>
        </w:rPr>
        <w:t xml:space="preserve">I first came to Sunway, </w:t>
      </w:r>
      <w:r>
        <w:rPr>
          <w:rFonts w:ascii="Times New Roman" w:hAnsi="Times New Roman" w:cs="Times New Roman"/>
        </w:rPr>
        <w:t>no one cared about me</w:t>
      </w:r>
      <w:r>
        <w:rPr>
          <w:rFonts w:ascii="Times New Roman" w:hAnsi="Times New Roman" w:cs="Times New Roman"/>
          <w:lang w:eastAsia="zh-CN"/>
        </w:rPr>
        <w:t xml:space="preserve">, and </w:t>
      </w:r>
      <w:r>
        <w:rPr>
          <w:rFonts w:ascii="Times New Roman" w:hAnsi="Times New Roman" w:cs="Times New Roman"/>
        </w:rPr>
        <w:t xml:space="preserve">I was a DIY student, so </w:t>
      </w:r>
      <w:r>
        <w:rPr>
          <w:rFonts w:ascii="Times New Roman" w:hAnsi="Times New Roman" w:cs="Times New Roman"/>
          <w:lang w:eastAsia="zh-CN"/>
        </w:rPr>
        <w:t xml:space="preserve">from the admission process to the class, </w:t>
      </w:r>
      <w:r>
        <w:rPr>
          <w:rFonts w:ascii="Times New Roman" w:hAnsi="Times New Roman" w:cs="Times New Roman"/>
        </w:rPr>
        <w:t xml:space="preserve">I had to ask and get it by myself, and no one taught me. </w:t>
      </w:r>
      <w:r>
        <w:rPr>
          <w:rFonts w:ascii="Times New Roman" w:hAnsi="Times New Roman" w:cs="Times New Roman"/>
          <w:lang w:eastAsia="zh-CN"/>
        </w:rPr>
        <w:t xml:space="preserve">The </w:t>
      </w:r>
      <w:r>
        <w:rPr>
          <w:rFonts w:ascii="Times New Roman" w:hAnsi="Times New Roman" w:cs="Times New Roman"/>
        </w:rPr>
        <w:t xml:space="preserve">dropout rate of computer </w:t>
      </w:r>
      <w:r>
        <w:rPr>
          <w:rFonts w:ascii="Times New Roman" w:hAnsi="Times New Roman" w:cs="Times New Roman"/>
          <w:lang w:eastAsia="zh-CN"/>
        </w:rPr>
        <w:t xml:space="preserve">science majors </w:t>
      </w:r>
      <w:r>
        <w:rPr>
          <w:rFonts w:ascii="Times New Roman" w:hAnsi="Times New Roman" w:cs="Times New Roman"/>
        </w:rPr>
        <w:t xml:space="preserve">is quite high, and the number of Chinese students around me is relatively small, </w:t>
      </w:r>
      <w:r>
        <w:rPr>
          <w:rFonts w:ascii="Times New Roman" w:hAnsi="Times New Roman" w:cs="Times New Roman"/>
          <w:lang w:eastAsia="zh-CN"/>
        </w:rPr>
        <w:t xml:space="preserve">especially for computer science majors, but not as </w:t>
      </w:r>
      <w:r>
        <w:rPr>
          <w:rFonts w:ascii="Times New Roman" w:hAnsi="Times New Roman" w:cs="Times New Roman"/>
        </w:rPr>
        <w:t>many as for other majors</w:t>
      </w:r>
      <w:r>
        <w:rPr>
          <w:rFonts w:ascii="Times New Roman" w:hAnsi="Times New Roman" w:cs="Times New Roman"/>
          <w:lang w:eastAsia="zh-CN"/>
        </w:rPr>
        <w:t xml:space="preserve">. When </w:t>
      </w:r>
      <w:r>
        <w:rPr>
          <w:rFonts w:ascii="Times New Roman" w:hAnsi="Times New Roman" w:cs="Times New Roman"/>
        </w:rPr>
        <w:t xml:space="preserve">I first came </w:t>
      </w:r>
      <w:r>
        <w:rPr>
          <w:rFonts w:ascii="Times New Roman" w:hAnsi="Times New Roman" w:cs="Times New Roman"/>
          <w:lang w:eastAsia="zh-CN"/>
        </w:rPr>
        <w:t xml:space="preserve">here, my </w:t>
      </w:r>
      <w:r>
        <w:rPr>
          <w:rFonts w:ascii="Times New Roman" w:hAnsi="Times New Roman" w:cs="Times New Roman"/>
        </w:rPr>
        <w:t xml:space="preserve">English was not very good, so it was </w:t>
      </w:r>
      <w:r>
        <w:rPr>
          <w:rFonts w:ascii="Times New Roman" w:hAnsi="Times New Roman" w:cs="Times New Roman"/>
          <w:lang w:eastAsia="zh-CN"/>
        </w:rPr>
        <w:t xml:space="preserve">difficult for me to </w:t>
      </w:r>
      <w:r>
        <w:rPr>
          <w:rFonts w:ascii="Times New Roman" w:hAnsi="Times New Roman" w:cs="Times New Roman"/>
        </w:rPr>
        <w:t xml:space="preserve">communicate with </w:t>
      </w:r>
      <w:r>
        <w:rPr>
          <w:rFonts w:ascii="Times New Roman" w:hAnsi="Times New Roman" w:cs="Times New Roman"/>
          <w:lang w:eastAsia="zh-CN"/>
        </w:rPr>
        <w:t xml:space="preserve">other international students. My best friend here is </w:t>
      </w:r>
      <w:r>
        <w:rPr>
          <w:rFonts w:ascii="Times New Roman" w:hAnsi="Times New Roman" w:cs="Times New Roman"/>
        </w:rPr>
        <w:t xml:space="preserve">from Egypt. At first, I couldn't speak well, but he </w:t>
      </w:r>
      <w:r>
        <w:rPr>
          <w:rFonts w:ascii="Times New Roman" w:hAnsi="Times New Roman" w:cs="Times New Roman"/>
          <w:lang w:eastAsia="zh-CN"/>
        </w:rPr>
        <w:t xml:space="preserve">was very </w:t>
      </w:r>
      <w:r>
        <w:rPr>
          <w:rFonts w:ascii="Times New Roman" w:hAnsi="Times New Roman" w:cs="Times New Roman"/>
        </w:rPr>
        <w:t>nice and could communicate with me</w:t>
      </w:r>
      <w:r>
        <w:rPr>
          <w:rFonts w:ascii="Times New Roman" w:hAnsi="Times New Roman" w:cs="Times New Roman"/>
          <w:lang w:eastAsia="zh-CN"/>
        </w:rPr>
        <w:t xml:space="preserve">. </w:t>
      </w:r>
      <w:r>
        <w:rPr>
          <w:rFonts w:ascii="Times New Roman" w:hAnsi="Times New Roman" w:cs="Times New Roman"/>
        </w:rPr>
        <w:t>Later, there were fewer and fewer Chinese students around me, and I went home after class, so I probably didn't feel as much</w:t>
      </w:r>
      <w:r>
        <w:rPr>
          <w:rFonts w:ascii="Times New Roman" w:hAnsi="Times New Roman" w:cs="Times New Roman"/>
          <w:lang w:eastAsia="zh-CN"/>
        </w:rPr>
        <w:t xml:space="preserve">. As for my studies, </w:t>
      </w:r>
      <w:r>
        <w:rPr>
          <w:rFonts w:ascii="Times New Roman" w:hAnsi="Times New Roman" w:cs="Times New Roman"/>
        </w:rPr>
        <w:t xml:space="preserve">I </w:t>
      </w:r>
      <w:r>
        <w:rPr>
          <w:rFonts w:ascii="Times New Roman" w:hAnsi="Times New Roman" w:cs="Times New Roman"/>
          <w:lang w:eastAsia="zh-CN"/>
        </w:rPr>
        <w:t xml:space="preserve">only </w:t>
      </w:r>
      <w:r>
        <w:rPr>
          <w:rFonts w:ascii="Times New Roman" w:hAnsi="Times New Roman" w:cs="Times New Roman"/>
        </w:rPr>
        <w:t>failed the first semester</w:t>
      </w:r>
      <w:r>
        <w:rPr>
          <w:rFonts w:ascii="Times New Roman" w:hAnsi="Times New Roman" w:cs="Times New Roman"/>
          <w:lang w:eastAsia="zh-CN"/>
        </w:rPr>
        <w:t xml:space="preserve">, a </w:t>
      </w:r>
      <w:r>
        <w:rPr>
          <w:rFonts w:ascii="Times New Roman" w:hAnsi="Times New Roman" w:cs="Times New Roman"/>
        </w:rPr>
        <w:t xml:space="preserve">full </w:t>
      </w:r>
      <w:r>
        <w:rPr>
          <w:rFonts w:ascii="Times New Roman" w:hAnsi="Times New Roman" w:cs="Times New Roman"/>
          <w:lang w:eastAsia="zh-CN"/>
        </w:rPr>
        <w:t xml:space="preserve">English </w:t>
      </w:r>
      <w:r>
        <w:rPr>
          <w:rFonts w:ascii="Times New Roman" w:hAnsi="Times New Roman" w:cs="Times New Roman"/>
        </w:rPr>
        <w:t>exam</w:t>
      </w:r>
      <w:r>
        <w:rPr>
          <w:rFonts w:ascii="Times New Roman" w:hAnsi="Times New Roman" w:cs="Times New Roman"/>
          <w:lang w:eastAsia="zh-CN"/>
        </w:rPr>
        <w:t xml:space="preserve">, and </w:t>
      </w:r>
      <w:r>
        <w:rPr>
          <w:rFonts w:ascii="Times New Roman" w:hAnsi="Times New Roman" w:cs="Times New Roman"/>
        </w:rPr>
        <w:t>I remember very clearly that when I came out, I wanted to slap myself</w:t>
      </w:r>
      <w:r>
        <w:rPr>
          <w:rFonts w:ascii="Times New Roman" w:hAnsi="Times New Roman" w:cs="Times New Roman"/>
          <w:lang w:eastAsia="zh-CN"/>
        </w:rPr>
        <w:t xml:space="preserve">. </w:t>
      </w:r>
      <w:r>
        <w:rPr>
          <w:rFonts w:ascii="Times New Roman" w:hAnsi="Times New Roman" w:cs="Times New Roman"/>
        </w:rPr>
        <w:t>When I handed in the paper, I suddenly remembered that the word "programme" was "post office"</w:t>
      </w:r>
      <w:r>
        <w:rPr>
          <w:rFonts w:ascii="Times New Roman" w:hAnsi="Times New Roman" w:cs="Times New Roman"/>
          <w:lang w:eastAsia="zh-CN"/>
        </w:rPr>
        <w:t xml:space="preserve">, and </w:t>
      </w:r>
      <w:r>
        <w:rPr>
          <w:rFonts w:ascii="Times New Roman" w:hAnsi="Times New Roman" w:cs="Times New Roman"/>
        </w:rPr>
        <w:t>I thought it was some kind of ID, so I made a mistake and regretted it then</w:t>
      </w:r>
      <w:r>
        <w:rPr>
          <w:rFonts w:ascii="Times New Roman" w:hAnsi="Times New Roman" w:cs="Times New Roman"/>
          <w:lang w:eastAsia="zh-CN"/>
        </w:rPr>
        <w:t xml:space="preserve">. </w:t>
      </w:r>
      <w:r>
        <w:rPr>
          <w:rFonts w:ascii="Times New Roman" w:hAnsi="Times New Roman" w:cs="Times New Roman"/>
        </w:rPr>
        <w:t xml:space="preserve">Later, I got </w:t>
      </w:r>
      <w:r>
        <w:rPr>
          <w:rFonts w:ascii="Times New Roman" w:hAnsi="Times New Roman" w:cs="Times New Roman"/>
          <w:lang w:eastAsia="zh-CN"/>
        </w:rPr>
        <w:t xml:space="preserve">familiar with and </w:t>
      </w:r>
      <w:r>
        <w:rPr>
          <w:rFonts w:ascii="Times New Roman" w:hAnsi="Times New Roman" w:cs="Times New Roman"/>
        </w:rPr>
        <w:t xml:space="preserve">adapted to </w:t>
      </w:r>
      <w:r>
        <w:rPr>
          <w:rFonts w:ascii="Times New Roman" w:hAnsi="Times New Roman" w:cs="Times New Roman"/>
          <w:lang w:eastAsia="zh-CN"/>
        </w:rPr>
        <w:t xml:space="preserve">this kind of all-English examination, and now </w:t>
      </w:r>
      <w:r>
        <w:rPr>
          <w:rFonts w:ascii="Times New Roman" w:hAnsi="Times New Roman" w:cs="Times New Roman"/>
        </w:rPr>
        <w:t>I feel that the examination is not so difficult</w:t>
      </w:r>
      <w:r>
        <w:rPr>
          <w:rFonts w:ascii="Times New Roman" w:hAnsi="Times New Roman" w:cs="Times New Roman"/>
          <w:lang w:eastAsia="zh-CN"/>
        </w:rPr>
        <w:t>.</w:t>
      </w:r>
    </w:p>
    <w:p w14:paraId="49D24606">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(00:21:42): You </w:t>
      </w:r>
      <w:r>
        <w:rPr>
          <w:rFonts w:ascii="Times New Roman" w:hAnsi="Times New Roman" w:cs="Times New Roman"/>
          <w:lang w:eastAsia="zh-CN"/>
        </w:rPr>
        <w:t xml:space="preserve">didn't </w:t>
      </w:r>
      <w:r>
        <w:rPr>
          <w:rFonts w:ascii="Times New Roman" w:hAnsi="Times New Roman" w:cs="Times New Roman"/>
        </w:rPr>
        <w:t>fail the course when you got it wrong, did you</w:t>
      </w:r>
      <w:r>
        <w:rPr>
          <w:rFonts w:ascii="Times New Roman" w:hAnsi="Times New Roman" w:cs="Times New Roman"/>
          <w:lang w:eastAsia="zh-CN"/>
        </w:rPr>
        <w:t>?</w:t>
      </w:r>
    </w:p>
    <w:p w14:paraId="274EABCA">
      <w:pPr>
        <w:jc w:val="both"/>
        <w:rPr>
          <w:rFonts w:ascii="Times New Roman" w:hAnsi="Times New Roman" w:cs="Times New Roman"/>
        </w:rPr>
      </w:pPr>
      <w:r>
        <w:rPr>
          <w:rFonts w:ascii="Times New Roman" w:hAnsi="Times New Roman" w:cs="Times New Roman"/>
        </w:rPr>
        <w:t xml:space="preserve">He Jing (00:21:46): I flunked that once because it was a big question </w:t>
      </w:r>
      <w:r>
        <w:rPr>
          <w:rFonts w:ascii="Times New Roman" w:hAnsi="Times New Roman" w:cs="Times New Roman"/>
          <w:lang w:eastAsia="zh-CN"/>
        </w:rPr>
        <w:t>I wrote wrong</w:t>
      </w:r>
      <w:r>
        <w:rPr>
          <w:rFonts w:ascii="Times New Roman" w:hAnsi="Times New Roman" w:cs="Times New Roman"/>
        </w:rPr>
        <w:t xml:space="preserve">. I was not careful because the first semester has six courses, and there are two water courses, which are </w:t>
      </w:r>
      <w:r>
        <w:rPr>
          <w:rFonts w:ascii="Times New Roman" w:hAnsi="Times New Roman" w:cs="Times New Roman"/>
          <w:lang w:eastAsia="zh-CN"/>
        </w:rPr>
        <w:t xml:space="preserve">relatively </w:t>
      </w:r>
      <w:r>
        <w:rPr>
          <w:rFonts w:ascii="Times New Roman" w:hAnsi="Times New Roman" w:cs="Times New Roman"/>
        </w:rPr>
        <w:t>easy</w:t>
      </w:r>
      <w:r>
        <w:rPr>
          <w:rFonts w:ascii="Times New Roman" w:hAnsi="Times New Roman" w:cs="Times New Roman"/>
          <w:lang w:eastAsia="zh-CN"/>
        </w:rPr>
        <w:t>. I thought the</w:t>
      </w:r>
      <w:r>
        <w:rPr>
          <w:rFonts w:ascii="Times New Roman" w:hAnsi="Times New Roman" w:cs="Times New Roman"/>
        </w:rPr>
        <w:t xml:space="preserve"> other courses would be very simple, but I did not think that </w:t>
      </w:r>
      <w:r>
        <w:rPr>
          <w:rFonts w:ascii="Times New Roman" w:hAnsi="Times New Roman" w:cs="Times New Roman"/>
          <w:lang w:eastAsia="zh-CN"/>
        </w:rPr>
        <w:t xml:space="preserve">the teacher of </w:t>
      </w:r>
      <w:r>
        <w:rPr>
          <w:rFonts w:ascii="Times New Roman" w:hAnsi="Times New Roman" w:cs="Times New Roman"/>
        </w:rPr>
        <w:t xml:space="preserve">that </w:t>
      </w:r>
      <w:r>
        <w:rPr>
          <w:rFonts w:ascii="Times New Roman" w:hAnsi="Times New Roman" w:cs="Times New Roman"/>
          <w:lang w:eastAsia="zh-CN"/>
        </w:rPr>
        <w:t xml:space="preserve">course was not </w:t>
      </w:r>
      <w:r>
        <w:rPr>
          <w:rFonts w:ascii="Times New Roman" w:hAnsi="Times New Roman" w:cs="Times New Roman"/>
        </w:rPr>
        <w:t xml:space="preserve">at all sympathetic. I used to </w:t>
      </w:r>
      <w:r>
        <w:rPr>
          <w:rFonts w:ascii="Times New Roman" w:hAnsi="Times New Roman" w:cs="Times New Roman"/>
          <w:lang w:eastAsia="zh-CN"/>
        </w:rPr>
        <w:t xml:space="preserve">have a </w:t>
      </w:r>
      <w:r>
        <w:rPr>
          <w:rFonts w:ascii="Times New Roman" w:hAnsi="Times New Roman" w:cs="Times New Roman"/>
        </w:rPr>
        <w:t xml:space="preserve">teacher </w:t>
      </w:r>
      <w:r>
        <w:rPr>
          <w:rFonts w:ascii="Times New Roman" w:hAnsi="Times New Roman" w:cs="Times New Roman"/>
          <w:lang w:eastAsia="zh-CN"/>
        </w:rPr>
        <w:t>who</w:t>
      </w:r>
      <w:r>
        <w:rPr>
          <w:rFonts w:ascii="Times New Roman" w:hAnsi="Times New Roman" w:cs="Times New Roman"/>
        </w:rPr>
        <w:t xml:space="preserve"> was more sympathetic. He </w:t>
      </w:r>
      <w:r>
        <w:rPr>
          <w:rFonts w:ascii="Times New Roman" w:hAnsi="Times New Roman" w:cs="Times New Roman"/>
          <w:lang w:eastAsia="zh-CN"/>
        </w:rPr>
        <w:t xml:space="preserve">knew you </w:t>
      </w:r>
      <w:r>
        <w:rPr>
          <w:rFonts w:ascii="Times New Roman" w:hAnsi="Times New Roman" w:cs="Times New Roman"/>
        </w:rPr>
        <w:t>didn't speak good English, and when he looked at your name</w:t>
      </w:r>
      <w:r>
        <w:rPr>
          <w:rFonts w:ascii="Times New Roman" w:hAnsi="Times New Roman" w:cs="Times New Roman"/>
          <w:lang w:eastAsia="zh-CN"/>
        </w:rPr>
        <w:t xml:space="preserve">, </w:t>
      </w:r>
      <w:r>
        <w:rPr>
          <w:rFonts w:ascii="Times New Roman" w:hAnsi="Times New Roman" w:cs="Times New Roman"/>
        </w:rPr>
        <w:t xml:space="preserve">he knew you were Chinese, and if you didn't speak good English, </w:t>
      </w:r>
      <w:r>
        <w:rPr>
          <w:rFonts w:ascii="Times New Roman" w:hAnsi="Times New Roman" w:cs="Times New Roman"/>
          <w:lang w:eastAsia="zh-CN"/>
        </w:rPr>
        <w:t xml:space="preserve">he </w:t>
      </w:r>
      <w:r>
        <w:rPr>
          <w:rFonts w:ascii="Times New Roman" w:hAnsi="Times New Roman" w:cs="Times New Roman"/>
        </w:rPr>
        <w:t>could still understand what you meant</w:t>
      </w:r>
      <w:r>
        <w:rPr>
          <w:rFonts w:ascii="Times New Roman" w:hAnsi="Times New Roman" w:cs="Times New Roman"/>
          <w:lang w:eastAsia="zh-CN"/>
        </w:rPr>
        <w:t xml:space="preserve">. </w:t>
      </w:r>
      <w:r>
        <w:rPr>
          <w:rFonts w:ascii="Times New Roman" w:hAnsi="Times New Roman" w:cs="Times New Roman"/>
        </w:rPr>
        <w:t xml:space="preserve">After I failed </w:t>
      </w:r>
      <w:r>
        <w:rPr>
          <w:rFonts w:ascii="Times New Roman" w:hAnsi="Times New Roman" w:cs="Times New Roman"/>
          <w:lang w:eastAsia="zh-CN"/>
        </w:rPr>
        <w:t xml:space="preserve">that course, I </w:t>
      </w:r>
      <w:r>
        <w:rPr>
          <w:rFonts w:ascii="Times New Roman" w:hAnsi="Times New Roman" w:cs="Times New Roman"/>
        </w:rPr>
        <w:t xml:space="preserve">never dared to fool around with the exams again, and </w:t>
      </w:r>
      <w:r>
        <w:rPr>
          <w:rFonts w:ascii="Times New Roman" w:hAnsi="Times New Roman" w:cs="Times New Roman"/>
          <w:lang w:eastAsia="zh-CN"/>
        </w:rPr>
        <w:t xml:space="preserve">I </w:t>
      </w:r>
      <w:r>
        <w:rPr>
          <w:rFonts w:ascii="Times New Roman" w:hAnsi="Times New Roman" w:cs="Times New Roman"/>
        </w:rPr>
        <w:t xml:space="preserve">haven't failed a class </w:t>
      </w:r>
      <w:r>
        <w:rPr>
          <w:rFonts w:ascii="Times New Roman" w:hAnsi="Times New Roman" w:cs="Times New Roman"/>
          <w:lang w:eastAsia="zh-CN"/>
        </w:rPr>
        <w:t xml:space="preserve">until </w:t>
      </w:r>
      <w:r>
        <w:rPr>
          <w:rFonts w:ascii="Times New Roman" w:hAnsi="Times New Roman" w:cs="Times New Roman"/>
        </w:rPr>
        <w:t>now.</w:t>
      </w:r>
    </w:p>
    <w:p w14:paraId="1B53A87E">
      <w:pPr>
        <w:jc w:val="both"/>
        <w:rPr>
          <w:rFonts w:hint="eastAsia"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(00:23:07): OK, fantastic! Thank you all for sharing.</w:t>
      </w:r>
      <w:r>
        <w:rPr>
          <w:rFonts w:ascii="Times New Roman" w:hAnsi="Times New Roman" w:cs="Times New Roman"/>
          <w:lang w:eastAsia="zh-CN"/>
        </w:rPr>
        <w:t xml:space="preserve"> </w:t>
      </w:r>
      <w:r>
        <w:rPr>
          <w:rFonts w:ascii="Times New Roman" w:hAnsi="Times New Roman" w:cs="Times New Roman"/>
        </w:rPr>
        <w:t xml:space="preserve">Let's move on to the next </w:t>
      </w:r>
      <w:r>
        <w:rPr>
          <w:rFonts w:ascii="Times New Roman" w:hAnsi="Times New Roman" w:cs="Times New Roman"/>
          <w:lang w:eastAsia="zh-CN"/>
        </w:rPr>
        <w:t>session</w:t>
      </w:r>
      <w:r>
        <w:rPr>
          <w:rFonts w:ascii="Times New Roman" w:hAnsi="Times New Roman" w:cs="Times New Roman"/>
        </w:rPr>
        <w:t xml:space="preserve">, which is about understanding what role media technology plays in your study abroad process, especially social media, and whether it can facilitate the adaptation process. Or does it hinder the </w:t>
      </w:r>
      <w:r>
        <w:rPr>
          <w:rFonts w:ascii="Times New Roman" w:hAnsi="Times New Roman" w:cs="Times New Roman"/>
          <w:lang w:eastAsia="zh-CN"/>
        </w:rPr>
        <w:t xml:space="preserve">adaptation </w:t>
      </w:r>
      <w:r>
        <w:rPr>
          <w:rFonts w:ascii="Times New Roman" w:hAnsi="Times New Roman" w:cs="Times New Roman"/>
        </w:rPr>
        <w:t xml:space="preserve">process? Firstly, I would like to talk about the five most used apps for studying in Malaysia, including domestic </w:t>
      </w:r>
      <w:r>
        <w:rPr>
          <w:rFonts w:ascii="Times New Roman" w:hAnsi="Times New Roman" w:cs="Times New Roman"/>
          <w:lang w:eastAsia="zh-CN"/>
        </w:rPr>
        <w:t xml:space="preserve">and </w:t>
      </w:r>
      <w:r>
        <w:rPr>
          <w:rFonts w:ascii="Times New Roman" w:hAnsi="Times New Roman" w:cs="Times New Roman"/>
        </w:rPr>
        <w:t xml:space="preserve">international apps, and we will start with </w:t>
      </w:r>
      <w:r>
        <w:rPr>
          <w:rFonts w:ascii="Times New Roman" w:hAnsi="Times New Roman" w:cs="Times New Roman"/>
          <w:lang w:eastAsia="zh-CN"/>
        </w:rPr>
        <w:t xml:space="preserve">Tan </w:t>
      </w:r>
      <w:r>
        <w:rPr>
          <w:rFonts w:hint="eastAsia" w:ascii="Times New Roman" w:hAnsi="Times New Roman" w:cs="Times New Roman"/>
          <w:lang w:eastAsia="zh-CN"/>
        </w:rPr>
        <w:t>Jun.</w:t>
      </w:r>
    </w:p>
    <w:p w14:paraId="62252B58">
      <w:pPr>
        <w:jc w:val="both"/>
        <w:rPr>
          <w:rFonts w:ascii="Times New Roman" w:hAnsi="Times New Roman" w:cs="Times New Roman"/>
        </w:rPr>
      </w:pPr>
      <w:r>
        <w:rPr>
          <w:rFonts w:ascii="Times New Roman" w:hAnsi="Times New Roman" w:cs="Times New Roman"/>
          <w:lang w:eastAsia="zh-CN"/>
        </w:rPr>
        <w:t xml:space="preserve">Tan Jun </w:t>
      </w:r>
      <w:r>
        <w:rPr>
          <w:rFonts w:ascii="Times New Roman" w:hAnsi="Times New Roman" w:cs="Times New Roman"/>
        </w:rPr>
        <w:t>(00:24:16): WeChat</w:t>
      </w:r>
      <w:r>
        <w:rPr>
          <w:rFonts w:ascii="Times New Roman" w:hAnsi="Times New Roman" w:cs="Times New Roman"/>
          <w:lang w:eastAsia="zh-CN"/>
        </w:rPr>
        <w:t xml:space="preserve">, </w:t>
      </w:r>
      <w:r>
        <w:rPr>
          <w:rFonts w:ascii="Times New Roman" w:hAnsi="Times New Roman" w:cs="Times New Roman"/>
        </w:rPr>
        <w:t>Grab</w:t>
      </w:r>
      <w:r>
        <w:rPr>
          <w:rFonts w:ascii="Times New Roman" w:hAnsi="Times New Roman" w:cs="Times New Roman"/>
          <w:lang w:eastAsia="zh-CN"/>
        </w:rPr>
        <w:t xml:space="preserve">, </w:t>
      </w:r>
      <w:r>
        <w:rPr>
          <w:rFonts w:ascii="Times New Roman" w:hAnsi="Times New Roman" w:cs="Times New Roman"/>
        </w:rPr>
        <w:t xml:space="preserve">Chat </w:t>
      </w:r>
      <w:r>
        <w:rPr>
          <w:rFonts w:ascii="Times New Roman" w:hAnsi="Times New Roman" w:cs="Times New Roman"/>
          <w:lang w:eastAsia="zh-CN"/>
        </w:rPr>
        <w:t xml:space="preserve">GPT, </w:t>
      </w:r>
      <w:r>
        <w:rPr>
          <w:rFonts w:ascii="Times New Roman" w:hAnsi="Times New Roman" w:cs="Times New Roman"/>
        </w:rPr>
        <w:t>Google map</w:t>
      </w:r>
      <w:r>
        <w:rPr>
          <w:rFonts w:ascii="Times New Roman" w:hAnsi="Times New Roman" w:cs="Times New Roman"/>
          <w:lang w:eastAsia="zh-CN"/>
        </w:rPr>
        <w:t xml:space="preserve">, WhatsApp </w:t>
      </w:r>
      <w:r>
        <w:rPr>
          <w:rFonts w:ascii="Times New Roman" w:hAnsi="Times New Roman" w:cs="Times New Roman"/>
        </w:rPr>
        <w:t xml:space="preserve">. </w:t>
      </w:r>
    </w:p>
    <w:p w14:paraId="5EBD259A">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(00:24:44): </w:t>
      </w:r>
      <w:r>
        <w:rPr>
          <w:rFonts w:ascii="Times New Roman" w:hAnsi="Times New Roman" w:cs="Times New Roman"/>
          <w:lang w:eastAsia="zh-CN"/>
        </w:rPr>
        <w:t xml:space="preserve">Tan Jun, </w:t>
      </w:r>
      <w:r>
        <w:rPr>
          <w:rFonts w:ascii="Times New Roman" w:hAnsi="Times New Roman" w:cs="Times New Roman"/>
        </w:rPr>
        <w:t>how often do you generally use social media apps to communicate with local Malaysian and international students, including your teachers, and is the communication more focused on study or life</w:t>
      </w:r>
      <w:r>
        <w:rPr>
          <w:rFonts w:ascii="Times New Roman" w:hAnsi="Times New Roman" w:cs="Times New Roman"/>
          <w:lang w:eastAsia="zh-CN"/>
        </w:rPr>
        <w:t>?</w:t>
      </w:r>
    </w:p>
    <w:p w14:paraId="7FF4CFED">
      <w:pPr>
        <w:jc w:val="both"/>
        <w:rPr>
          <w:rFonts w:ascii="Times New Roman" w:hAnsi="Times New Roman" w:cs="Times New Roman"/>
          <w:lang w:eastAsia="zh-CN"/>
        </w:rPr>
      </w:pPr>
      <w:r>
        <w:rPr>
          <w:rFonts w:ascii="Times New Roman" w:hAnsi="Times New Roman" w:cs="Times New Roman"/>
          <w:lang w:eastAsia="zh-CN"/>
        </w:rPr>
        <w:t xml:space="preserve">Tan Jun </w:t>
      </w:r>
      <w:r>
        <w:rPr>
          <w:rFonts w:ascii="Times New Roman" w:hAnsi="Times New Roman" w:cs="Times New Roman"/>
        </w:rPr>
        <w:t xml:space="preserve">(00:25:20): WeChat </w:t>
      </w:r>
      <w:r>
        <w:rPr>
          <w:rFonts w:ascii="Times New Roman" w:hAnsi="Times New Roman" w:cs="Times New Roman"/>
          <w:lang w:eastAsia="zh-CN"/>
        </w:rPr>
        <w:t xml:space="preserve">is generally used to communicate with </w:t>
      </w:r>
      <w:r>
        <w:rPr>
          <w:rFonts w:ascii="Times New Roman" w:hAnsi="Times New Roman" w:cs="Times New Roman"/>
        </w:rPr>
        <w:t xml:space="preserve">Chinese partners. WhatsApp should be the </w:t>
      </w:r>
      <w:r>
        <w:rPr>
          <w:rFonts w:ascii="Times New Roman" w:hAnsi="Times New Roman" w:cs="Times New Roman"/>
          <w:lang w:eastAsia="zh-CN"/>
        </w:rPr>
        <w:t xml:space="preserve">university management and teacher course </w:t>
      </w:r>
      <w:r>
        <w:rPr>
          <w:rFonts w:ascii="Times New Roman" w:hAnsi="Times New Roman" w:cs="Times New Roman"/>
        </w:rPr>
        <w:t xml:space="preserve">requirements. I built the appropriate WhatsApp group, and I will use this software. </w:t>
      </w:r>
      <w:r>
        <w:rPr>
          <w:rFonts w:ascii="Times New Roman" w:hAnsi="Times New Roman" w:cs="Times New Roman"/>
          <w:lang w:eastAsia="zh-CN"/>
        </w:rPr>
        <w:t xml:space="preserve">Generally, </w:t>
      </w:r>
      <w:r>
        <w:rPr>
          <w:rFonts w:ascii="Times New Roman" w:hAnsi="Times New Roman" w:cs="Times New Roman"/>
        </w:rPr>
        <w:t>assignments will still be submitted</w:t>
      </w:r>
      <w:r>
        <w:rPr>
          <w:rFonts w:ascii="Times New Roman" w:hAnsi="Times New Roman" w:cs="Times New Roman"/>
          <w:lang w:eastAsia="zh-CN"/>
        </w:rPr>
        <w:t xml:space="preserve"> </w:t>
      </w:r>
      <w:r>
        <w:rPr>
          <w:rFonts w:ascii="Times New Roman" w:hAnsi="Times New Roman" w:cs="Times New Roman"/>
        </w:rPr>
        <w:t>through the university's Google mailbox</w:t>
      </w:r>
      <w:r>
        <w:rPr>
          <w:rFonts w:ascii="Times New Roman" w:hAnsi="Times New Roman" w:cs="Times New Roman"/>
          <w:lang w:eastAsia="zh-CN"/>
        </w:rPr>
        <w:t>.</w:t>
      </w:r>
    </w:p>
    <w:p w14:paraId="762EDBE7">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(00:26:15): What kind of usage are you using ChatGPT for mostly?</w:t>
      </w:r>
    </w:p>
    <w:p w14:paraId="7A377B22">
      <w:pPr>
        <w:jc w:val="both"/>
        <w:rPr>
          <w:rFonts w:ascii="Times New Roman" w:hAnsi="Times New Roman" w:cs="Times New Roman"/>
          <w:lang w:eastAsia="zh-CN"/>
        </w:rPr>
      </w:pPr>
      <w:r>
        <w:rPr>
          <w:rFonts w:ascii="Times New Roman" w:hAnsi="Times New Roman" w:cs="Times New Roman"/>
          <w:lang w:eastAsia="zh-CN"/>
        </w:rPr>
        <w:t xml:space="preserve">Tan Jun </w:t>
      </w:r>
      <w:r>
        <w:rPr>
          <w:rFonts w:ascii="Times New Roman" w:hAnsi="Times New Roman" w:cs="Times New Roman"/>
        </w:rPr>
        <w:t xml:space="preserve">(00:26:22): Sometimes I </w:t>
      </w:r>
      <w:r>
        <w:rPr>
          <w:rFonts w:ascii="Times New Roman" w:hAnsi="Times New Roman" w:cs="Times New Roman"/>
          <w:lang w:eastAsia="zh-CN"/>
        </w:rPr>
        <w:t xml:space="preserve">use it to </w:t>
      </w:r>
      <w:r>
        <w:rPr>
          <w:rFonts w:ascii="Times New Roman" w:hAnsi="Times New Roman" w:cs="Times New Roman"/>
        </w:rPr>
        <w:t xml:space="preserve">translate, and then </w:t>
      </w:r>
      <w:r>
        <w:rPr>
          <w:rFonts w:ascii="Times New Roman" w:hAnsi="Times New Roman" w:cs="Times New Roman"/>
          <w:lang w:eastAsia="zh-CN"/>
        </w:rPr>
        <w:t xml:space="preserve">I </w:t>
      </w:r>
      <w:r>
        <w:rPr>
          <w:rFonts w:ascii="Times New Roman" w:hAnsi="Times New Roman" w:cs="Times New Roman"/>
        </w:rPr>
        <w:t xml:space="preserve">don't understand English that well, so </w:t>
      </w:r>
      <w:r>
        <w:rPr>
          <w:rFonts w:ascii="Times New Roman" w:hAnsi="Times New Roman" w:cs="Times New Roman"/>
          <w:lang w:eastAsia="zh-CN"/>
        </w:rPr>
        <w:t xml:space="preserve">I need to </w:t>
      </w:r>
      <w:r>
        <w:rPr>
          <w:rFonts w:ascii="Times New Roman" w:hAnsi="Times New Roman" w:cs="Times New Roman"/>
        </w:rPr>
        <w:t xml:space="preserve">use it to help me search for some information, </w:t>
      </w:r>
      <w:r>
        <w:rPr>
          <w:rFonts w:ascii="Times New Roman" w:hAnsi="Times New Roman" w:cs="Times New Roman"/>
          <w:lang w:eastAsia="zh-CN"/>
        </w:rPr>
        <w:t xml:space="preserve">including the </w:t>
      </w:r>
      <w:r>
        <w:rPr>
          <w:rFonts w:ascii="Times New Roman" w:hAnsi="Times New Roman" w:cs="Times New Roman"/>
        </w:rPr>
        <w:t>content of the teacher's lectures to help me understand</w:t>
      </w:r>
      <w:r>
        <w:rPr>
          <w:rFonts w:ascii="Times New Roman" w:hAnsi="Times New Roman" w:cs="Times New Roman"/>
          <w:lang w:eastAsia="zh-CN"/>
        </w:rPr>
        <w:t>.</w:t>
      </w:r>
    </w:p>
    <w:p w14:paraId="75886666">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(00:26:53): Do you use ChatGPT to write assignments</w:t>
      </w:r>
      <w:r>
        <w:rPr>
          <w:rFonts w:ascii="Times New Roman" w:hAnsi="Times New Roman" w:cs="Times New Roman"/>
          <w:lang w:eastAsia="zh-CN"/>
        </w:rPr>
        <w:t xml:space="preserve">? </w:t>
      </w:r>
      <w:r>
        <w:rPr>
          <w:rFonts w:ascii="Times New Roman" w:hAnsi="Times New Roman" w:cs="Times New Roman"/>
        </w:rPr>
        <w:t>For example, let's say I forgot an assignment</w:t>
      </w:r>
      <w:r>
        <w:rPr>
          <w:rFonts w:ascii="Times New Roman" w:hAnsi="Times New Roman" w:cs="Times New Roman"/>
          <w:lang w:eastAsia="zh-CN"/>
        </w:rPr>
        <w:t xml:space="preserve">, it's almost </w:t>
      </w:r>
      <w:r>
        <w:rPr>
          <w:rFonts w:ascii="Times New Roman" w:hAnsi="Times New Roman" w:cs="Times New Roman"/>
        </w:rPr>
        <w:t>too late for the deadline, and I rush to use ChatGPT to generate one.</w:t>
      </w:r>
    </w:p>
    <w:p w14:paraId="6BE19608">
      <w:pPr>
        <w:jc w:val="both"/>
        <w:rPr>
          <w:rFonts w:ascii="Times New Roman" w:hAnsi="Times New Roman" w:cs="Times New Roman"/>
        </w:rPr>
      </w:pPr>
      <w:r>
        <w:rPr>
          <w:rFonts w:ascii="Times New Roman" w:hAnsi="Times New Roman" w:cs="Times New Roman"/>
          <w:lang w:eastAsia="zh-CN"/>
        </w:rPr>
        <w:t xml:space="preserve">Tan Jun </w:t>
      </w:r>
      <w:r>
        <w:rPr>
          <w:rFonts w:ascii="Times New Roman" w:hAnsi="Times New Roman" w:cs="Times New Roman"/>
        </w:rPr>
        <w:t>(00:</w:t>
      </w:r>
      <w:r>
        <w:rPr>
          <w:rFonts w:ascii="Times New Roman" w:hAnsi="Times New Roman" w:cs="Times New Roman"/>
          <w:lang w:eastAsia="zh-CN"/>
        </w:rPr>
        <w:t>27</w:t>
      </w:r>
      <w:r>
        <w:rPr>
          <w:rFonts w:ascii="Times New Roman" w:hAnsi="Times New Roman" w:cs="Times New Roman"/>
        </w:rPr>
        <w:t>:02): Will.</w:t>
      </w:r>
    </w:p>
    <w:p w14:paraId="10579AA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w:t>
      </w:r>
      <w:r>
        <w:rPr>
          <w:rFonts w:ascii="Times New Roman" w:hAnsi="Times New Roman" w:cs="Times New Roman"/>
          <w:lang w:eastAsia="zh-CN"/>
        </w:rPr>
        <w:t>27</w:t>
      </w:r>
      <w:r>
        <w:rPr>
          <w:rFonts w:ascii="Times New Roman" w:hAnsi="Times New Roman" w:cs="Times New Roman"/>
        </w:rPr>
        <w:t>:</w:t>
      </w:r>
      <w:r>
        <w:rPr>
          <w:rFonts w:ascii="Times New Roman" w:hAnsi="Times New Roman" w:cs="Times New Roman"/>
          <w:lang w:eastAsia="zh-CN"/>
        </w:rPr>
        <w:t>05</w:t>
      </w:r>
      <w:r>
        <w:rPr>
          <w:rFonts w:ascii="Times New Roman" w:hAnsi="Times New Roman" w:cs="Times New Roman"/>
        </w:rPr>
        <w:t>):</w:t>
      </w:r>
      <w:r>
        <w:rPr>
          <w:rFonts w:hint="eastAsia" w:ascii="Times New Roman" w:hAnsi="Times New Roman" w:cs="Times New Roman"/>
          <w:lang w:eastAsia="zh-CN"/>
        </w:rPr>
        <w:t xml:space="preserve"> </w:t>
      </w:r>
      <w:r>
        <w:rPr>
          <w:rFonts w:ascii="Times New Roman" w:hAnsi="Times New Roman" w:cs="Times New Roman"/>
        </w:rPr>
        <w:t>OK, thanks.</w:t>
      </w:r>
      <w:r>
        <w:rPr>
          <w:rFonts w:ascii="Times New Roman" w:hAnsi="Times New Roman" w:cs="Times New Roman"/>
          <w:lang w:eastAsia="zh-CN"/>
        </w:rPr>
        <w:t xml:space="preserve"> </w:t>
      </w:r>
      <w:r>
        <w:rPr>
          <w:rFonts w:ascii="Times New Roman" w:hAnsi="Times New Roman" w:cs="Times New Roman"/>
        </w:rPr>
        <w:t xml:space="preserve">Next, I'd like to ask UTM's Jen to share the five apps that you use </w:t>
      </w:r>
      <w:r>
        <w:rPr>
          <w:rFonts w:ascii="Times New Roman" w:hAnsi="Times New Roman" w:cs="Times New Roman"/>
          <w:lang w:eastAsia="zh-CN"/>
        </w:rPr>
        <w:t>most</w:t>
      </w:r>
      <w:r>
        <w:rPr>
          <w:rFonts w:ascii="Times New Roman" w:hAnsi="Times New Roman" w:cs="Times New Roman"/>
        </w:rPr>
        <w:t xml:space="preserve"> frequently and what your motivation is for using them.</w:t>
      </w:r>
    </w:p>
    <w:p w14:paraId="4C6FBE5B">
      <w:pPr>
        <w:jc w:val="both"/>
        <w:rPr>
          <w:rFonts w:ascii="Times New Roman" w:hAnsi="Times New Roman" w:cs="Times New Roman"/>
          <w:lang w:eastAsia="zh-CN"/>
        </w:rPr>
      </w:pPr>
      <w:r>
        <w:rPr>
          <w:rFonts w:ascii="Times New Roman" w:hAnsi="Times New Roman" w:cs="Times New Roman"/>
          <w:lang w:eastAsia="zh-CN"/>
        </w:rPr>
        <w:t xml:space="preserve">Jen </w:t>
      </w:r>
      <w:r>
        <w:rPr>
          <w:rFonts w:ascii="Times New Roman" w:hAnsi="Times New Roman" w:cs="Times New Roman"/>
        </w:rPr>
        <w:t xml:space="preserve">(00:27:19): </w:t>
      </w:r>
      <w:r>
        <w:rPr>
          <w:rFonts w:ascii="Times New Roman" w:hAnsi="Times New Roman" w:cs="Times New Roman"/>
          <w:lang w:eastAsia="zh-CN"/>
        </w:rPr>
        <w:t xml:space="preserve">Firstly, </w:t>
      </w:r>
      <w:r>
        <w:rPr>
          <w:rFonts w:ascii="Times New Roman" w:hAnsi="Times New Roman" w:cs="Times New Roman"/>
        </w:rPr>
        <w:t>WeChat</w:t>
      </w:r>
      <w:r>
        <w:rPr>
          <w:rFonts w:ascii="Times New Roman" w:hAnsi="Times New Roman" w:cs="Times New Roman"/>
          <w:lang w:eastAsia="zh-CN"/>
        </w:rPr>
        <w:t xml:space="preserve"> </w:t>
      </w:r>
      <w:r>
        <w:rPr>
          <w:rFonts w:ascii="Times New Roman" w:hAnsi="Times New Roman" w:cs="Times New Roman"/>
        </w:rPr>
        <w:t>because there are still many people in China that I'm communicating with</w:t>
      </w:r>
      <w:r>
        <w:rPr>
          <w:rFonts w:ascii="Times New Roman" w:hAnsi="Times New Roman" w:cs="Times New Roman"/>
          <w:lang w:eastAsia="zh-CN"/>
        </w:rPr>
        <w:t xml:space="preserve">. Next is </w:t>
      </w:r>
      <w:r>
        <w:rPr>
          <w:rFonts w:ascii="Times New Roman" w:hAnsi="Times New Roman" w:cs="Times New Roman"/>
        </w:rPr>
        <w:t xml:space="preserve">Google Maps </w:t>
      </w:r>
      <w:r>
        <w:rPr>
          <w:rFonts w:ascii="Times New Roman" w:hAnsi="Times New Roman" w:cs="Times New Roman"/>
          <w:lang w:eastAsia="zh-CN"/>
        </w:rPr>
        <w:t>for travelling</w:t>
      </w:r>
      <w:r>
        <w:rPr>
          <w:rFonts w:ascii="Times New Roman" w:hAnsi="Times New Roman" w:cs="Times New Roman"/>
        </w:rPr>
        <w:t xml:space="preserve">. </w:t>
      </w:r>
      <w:r>
        <w:rPr>
          <w:rFonts w:ascii="Times New Roman" w:hAnsi="Times New Roman" w:cs="Times New Roman"/>
          <w:lang w:eastAsia="zh-CN"/>
        </w:rPr>
        <w:t>Next is Touchgo; I don't like to pay by cash, and I have a local bank card, just like Alipay in China. I need to use Touchgo</w:t>
      </w:r>
      <w:r>
        <w:rPr>
          <w:rFonts w:hint="eastAsia" w:ascii="Times New Roman" w:hAnsi="Times New Roman" w:cs="Times New Roman"/>
          <w:lang w:val="en-US" w:eastAsia="zh-CN"/>
        </w:rPr>
        <w:t>.</w:t>
      </w:r>
      <w:r>
        <w:rPr>
          <w:rFonts w:ascii="Times New Roman" w:hAnsi="Times New Roman" w:cs="Times New Roman"/>
          <w:lang w:eastAsia="zh-CN"/>
        </w:rPr>
        <w:t xml:space="preserve"> Google Mail to </w:t>
      </w:r>
      <w:r>
        <w:rPr>
          <w:rFonts w:ascii="Times New Roman" w:hAnsi="Times New Roman" w:cs="Times New Roman"/>
        </w:rPr>
        <w:t xml:space="preserve">send some files for homework. </w:t>
      </w:r>
      <w:r>
        <w:rPr>
          <w:rFonts w:ascii="Times New Roman" w:hAnsi="Times New Roman" w:cs="Times New Roman"/>
          <w:lang w:eastAsia="zh-CN"/>
        </w:rPr>
        <w:t xml:space="preserve">Lastly, </w:t>
      </w:r>
      <w:r>
        <w:rPr>
          <w:rFonts w:ascii="Times New Roman" w:hAnsi="Times New Roman" w:cs="Times New Roman"/>
        </w:rPr>
        <w:t xml:space="preserve">WhatsApp </w:t>
      </w:r>
      <w:r>
        <w:rPr>
          <w:rFonts w:ascii="Times New Roman" w:hAnsi="Times New Roman" w:cs="Times New Roman"/>
          <w:lang w:eastAsia="zh-CN"/>
        </w:rPr>
        <w:t>is used to communicate with my tutor and other international students.</w:t>
      </w:r>
    </w:p>
    <w:p w14:paraId="2F1ACCBF">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(00:28:43): When you use WeChat to communicate with your family and friends back home, do you talk about your studies in </w:t>
      </w:r>
      <w:r>
        <w:rPr>
          <w:rFonts w:ascii="Times New Roman" w:hAnsi="Times New Roman" w:cs="Times New Roman"/>
          <w:lang w:eastAsia="zh-CN"/>
        </w:rPr>
        <w:t>Malaysia</w:t>
      </w:r>
      <w:r>
        <w:rPr>
          <w:rFonts w:ascii="Times New Roman" w:hAnsi="Times New Roman" w:cs="Times New Roman"/>
        </w:rPr>
        <w:t>? Or do you share some happy stories with them or communicate with them when you are not in a good mood</w:t>
      </w:r>
      <w:r>
        <w:rPr>
          <w:rFonts w:ascii="Times New Roman" w:hAnsi="Times New Roman" w:cs="Times New Roman"/>
          <w:lang w:eastAsia="zh-CN"/>
        </w:rPr>
        <w:t>?</w:t>
      </w:r>
    </w:p>
    <w:p w14:paraId="6A4A5D86">
      <w:pPr>
        <w:jc w:val="both"/>
        <w:rPr>
          <w:rFonts w:ascii="Times New Roman" w:hAnsi="Times New Roman" w:cs="Times New Roman"/>
        </w:rPr>
      </w:pPr>
      <w:r>
        <w:rPr>
          <w:rFonts w:ascii="Times New Roman" w:hAnsi="Times New Roman" w:cs="Times New Roman"/>
          <w:lang w:eastAsia="zh-CN"/>
        </w:rPr>
        <w:t xml:space="preserve">Jen </w:t>
      </w:r>
      <w:r>
        <w:rPr>
          <w:rFonts w:ascii="Times New Roman" w:hAnsi="Times New Roman" w:cs="Times New Roman"/>
        </w:rPr>
        <w:t>(00:29:01): W</w:t>
      </w:r>
      <w:r>
        <w:rPr>
          <w:rFonts w:ascii="Times New Roman" w:hAnsi="Times New Roman" w:cs="Times New Roman"/>
          <w:lang w:eastAsia="zh-CN"/>
        </w:rPr>
        <w:t xml:space="preserve">e talked </w:t>
      </w:r>
      <w:r>
        <w:rPr>
          <w:rFonts w:ascii="Times New Roman" w:hAnsi="Times New Roman" w:cs="Times New Roman"/>
        </w:rPr>
        <w:t xml:space="preserve">a lot about life </w:t>
      </w:r>
      <w:r>
        <w:rPr>
          <w:rFonts w:ascii="Times New Roman" w:hAnsi="Times New Roman" w:cs="Times New Roman"/>
          <w:lang w:eastAsia="zh-CN"/>
        </w:rPr>
        <w:t>in Malaysia but not much about studying</w:t>
      </w:r>
      <w:r>
        <w:rPr>
          <w:rFonts w:ascii="Times New Roman" w:hAnsi="Times New Roman" w:cs="Times New Roman"/>
        </w:rPr>
        <w:t>.</w:t>
      </w:r>
    </w:p>
    <w:p w14:paraId="1283535F">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(00:29:11): OK, thanks! Next, please ask </w:t>
      </w:r>
      <w:r>
        <w:rPr>
          <w:rFonts w:hint="eastAsia" w:ascii="Times New Roman" w:hAnsi="Times New Roman" w:cs="Times New Roman"/>
          <w:lang w:val="en-US" w:eastAsia="zh-CN"/>
        </w:rPr>
        <w:t>XiaoWei</w:t>
      </w:r>
      <w:r>
        <w:rPr>
          <w:rFonts w:ascii="Times New Roman" w:hAnsi="Times New Roman" w:cs="Times New Roman"/>
          <w:lang w:eastAsia="zh-CN"/>
        </w:rPr>
        <w:t xml:space="preserve"> </w:t>
      </w:r>
      <w:r>
        <w:rPr>
          <w:rFonts w:ascii="Times New Roman" w:hAnsi="Times New Roman" w:cs="Times New Roman"/>
        </w:rPr>
        <w:t>to share the five most frequently used apps and the motivation for using them.</w:t>
      </w:r>
    </w:p>
    <w:p w14:paraId="0104113E">
      <w:pPr>
        <w:jc w:val="both"/>
        <w:rPr>
          <w:rFonts w:ascii="Times New Roman" w:hAnsi="Times New Roman" w:cs="Times New Roman"/>
        </w:rPr>
      </w:pPr>
      <w:r>
        <w:rPr>
          <w:rFonts w:ascii="Times New Roman" w:hAnsi="Times New Roman" w:cs="Times New Roman"/>
        </w:rPr>
        <w:t>Gong Zhiwei (00:29:24): Telegram</w:t>
      </w:r>
      <w:r>
        <w:rPr>
          <w:rFonts w:ascii="Times New Roman" w:hAnsi="Times New Roman" w:cs="Times New Roman"/>
          <w:lang w:eastAsia="zh-CN"/>
        </w:rPr>
        <w:t xml:space="preserve">, </w:t>
      </w:r>
      <w:r>
        <w:rPr>
          <w:rFonts w:ascii="Times New Roman" w:hAnsi="Times New Roman" w:cs="Times New Roman"/>
        </w:rPr>
        <w:t>WhatsApp</w:t>
      </w:r>
      <w:r>
        <w:rPr>
          <w:rFonts w:ascii="Times New Roman" w:hAnsi="Times New Roman" w:cs="Times New Roman"/>
          <w:lang w:eastAsia="zh-CN"/>
        </w:rPr>
        <w:t xml:space="preserve">, </w:t>
      </w:r>
      <w:r>
        <w:rPr>
          <w:rFonts w:ascii="Times New Roman" w:hAnsi="Times New Roman" w:cs="Times New Roman"/>
        </w:rPr>
        <w:t>Teams, these are mainly for classes</w:t>
      </w:r>
      <w:r>
        <w:rPr>
          <w:rFonts w:ascii="Times New Roman" w:hAnsi="Times New Roman" w:cs="Times New Roman"/>
          <w:lang w:eastAsia="zh-CN"/>
        </w:rPr>
        <w:t xml:space="preserve">. </w:t>
      </w:r>
      <w:r>
        <w:rPr>
          <w:rFonts w:ascii="Times New Roman" w:hAnsi="Times New Roman" w:cs="Times New Roman"/>
        </w:rPr>
        <w:t>There are also Google Translate</w:t>
      </w:r>
      <w:r>
        <w:rPr>
          <w:rFonts w:ascii="Times New Roman" w:hAnsi="Times New Roman" w:cs="Times New Roman"/>
          <w:lang w:eastAsia="zh-CN"/>
        </w:rPr>
        <w:t xml:space="preserve">, </w:t>
      </w:r>
      <w:r>
        <w:rPr>
          <w:rFonts w:ascii="Times New Roman" w:hAnsi="Times New Roman" w:cs="Times New Roman"/>
        </w:rPr>
        <w:t>Google Maps, and Touch</w:t>
      </w:r>
      <w:r>
        <w:rPr>
          <w:rFonts w:hint="eastAsia" w:ascii="Times New Roman" w:hAnsi="Times New Roman" w:cs="Times New Roman"/>
          <w:lang w:eastAsia="zh-CN"/>
        </w:rPr>
        <w:t>go</w:t>
      </w:r>
      <w:r>
        <w:rPr>
          <w:rFonts w:ascii="Times New Roman" w:hAnsi="Times New Roman" w:cs="Times New Roman"/>
        </w:rPr>
        <w:t>.</w:t>
      </w:r>
    </w:p>
    <w:p w14:paraId="21140E3E">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(00:30:10): </w:t>
      </w:r>
      <w:r>
        <w:rPr>
          <w:rFonts w:ascii="Times New Roman" w:hAnsi="Times New Roman" w:cs="Times New Roman"/>
          <w:lang w:eastAsia="zh-CN"/>
        </w:rPr>
        <w:t>Do</w:t>
      </w:r>
      <w:r>
        <w:rPr>
          <w:rFonts w:ascii="Times New Roman" w:hAnsi="Times New Roman" w:cs="Times New Roman"/>
        </w:rPr>
        <w:t xml:space="preserve"> you generally use WhatsApp to communicate with your tutors and local students, or do you have any social activities other than studying with local students?</w:t>
      </w:r>
    </w:p>
    <w:p w14:paraId="79282C45">
      <w:pPr>
        <w:jc w:val="both"/>
        <w:rPr>
          <w:rFonts w:ascii="Times New Roman" w:hAnsi="Times New Roman" w:cs="Times New Roman"/>
        </w:rPr>
      </w:pPr>
      <w:r>
        <w:rPr>
          <w:rFonts w:ascii="Times New Roman" w:hAnsi="Times New Roman" w:cs="Times New Roman"/>
        </w:rPr>
        <w:t xml:space="preserve">GONG Zhiwei (00:30:22): Yes, I </w:t>
      </w:r>
      <w:r>
        <w:rPr>
          <w:rFonts w:ascii="Times New Roman" w:hAnsi="Times New Roman" w:cs="Times New Roman"/>
          <w:lang w:eastAsia="zh-CN"/>
        </w:rPr>
        <w:t xml:space="preserve">study Physical Education, and I like to </w:t>
      </w:r>
      <w:r>
        <w:rPr>
          <w:rFonts w:ascii="Times New Roman" w:hAnsi="Times New Roman" w:cs="Times New Roman"/>
        </w:rPr>
        <w:t>play badminton</w:t>
      </w:r>
      <w:r>
        <w:rPr>
          <w:rFonts w:ascii="Times New Roman" w:hAnsi="Times New Roman" w:cs="Times New Roman"/>
          <w:lang w:eastAsia="zh-CN"/>
        </w:rPr>
        <w:t xml:space="preserve">. I </w:t>
      </w:r>
      <w:r>
        <w:rPr>
          <w:rFonts w:ascii="Times New Roman" w:hAnsi="Times New Roman" w:cs="Times New Roman"/>
        </w:rPr>
        <w:t xml:space="preserve">ask </w:t>
      </w:r>
      <w:r>
        <w:rPr>
          <w:rFonts w:ascii="Times New Roman" w:hAnsi="Times New Roman" w:cs="Times New Roman"/>
          <w:lang w:eastAsia="zh-CN"/>
        </w:rPr>
        <w:t xml:space="preserve">local students and international students from other countries </w:t>
      </w:r>
      <w:r>
        <w:rPr>
          <w:rFonts w:ascii="Times New Roman" w:hAnsi="Times New Roman" w:cs="Times New Roman"/>
        </w:rPr>
        <w:t xml:space="preserve">to play badminton on weekends, and I usually use WhatsApp to communicate with them. I also use WeChat </w:t>
      </w:r>
      <w:r>
        <w:rPr>
          <w:rFonts w:ascii="Times New Roman" w:hAnsi="Times New Roman" w:cs="Times New Roman"/>
          <w:lang w:eastAsia="zh-CN"/>
        </w:rPr>
        <w:t xml:space="preserve">to communicate with </w:t>
      </w:r>
      <w:r>
        <w:rPr>
          <w:rFonts w:hint="eastAsia" w:ascii="Times New Roman" w:hAnsi="Times New Roman" w:cs="Times New Roman"/>
          <w:lang w:val="en-US" w:eastAsia="zh-CN"/>
        </w:rPr>
        <w:t xml:space="preserve">Malaysian </w:t>
      </w:r>
      <w:r>
        <w:rPr>
          <w:rFonts w:ascii="Times New Roman" w:hAnsi="Times New Roman" w:cs="Times New Roman"/>
        </w:rPr>
        <w:t>Chinese students and local Chinese players</w:t>
      </w:r>
      <w:r>
        <w:rPr>
          <w:rFonts w:ascii="Times New Roman" w:hAnsi="Times New Roman" w:cs="Times New Roman"/>
          <w:lang w:eastAsia="zh-CN"/>
        </w:rPr>
        <w:t>.</w:t>
      </w:r>
      <w:r>
        <w:rPr>
          <w:rFonts w:ascii="Times New Roman" w:hAnsi="Times New Roman" w:cs="Times New Roman"/>
        </w:rPr>
        <w:t xml:space="preserve"> I use WhatsApp and WeChat for socialising.</w:t>
      </w:r>
    </w:p>
    <w:p w14:paraId="533ADDE5">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(00:31:05): OK, thanks! Next, I'd like to ask Nana to tell us about the five apps you use most frequently.</w:t>
      </w:r>
    </w:p>
    <w:p w14:paraId="05BA2C3C">
      <w:pPr>
        <w:jc w:val="both"/>
        <w:rPr>
          <w:rFonts w:ascii="Times New Roman" w:hAnsi="Times New Roman" w:cs="Times New Roman"/>
        </w:rPr>
      </w:pPr>
      <w:r>
        <w:rPr>
          <w:rFonts w:ascii="Times New Roman" w:hAnsi="Times New Roman" w:cs="Times New Roman"/>
        </w:rPr>
        <w:t>Spicy (00:31:16): The first one is WeChat</w:t>
      </w:r>
      <w:r>
        <w:rPr>
          <w:rFonts w:ascii="Times New Roman" w:hAnsi="Times New Roman" w:cs="Times New Roman"/>
          <w:lang w:eastAsia="zh-CN"/>
        </w:rPr>
        <w:t xml:space="preserve">, which is </w:t>
      </w:r>
      <w:r>
        <w:rPr>
          <w:rFonts w:ascii="Times New Roman" w:hAnsi="Times New Roman" w:cs="Times New Roman"/>
        </w:rPr>
        <w:t xml:space="preserve">used to contact friends in China and </w:t>
      </w:r>
      <w:r>
        <w:rPr>
          <w:rFonts w:ascii="Times New Roman" w:hAnsi="Times New Roman" w:cs="Times New Roman"/>
          <w:lang w:eastAsia="zh-CN"/>
        </w:rPr>
        <w:t xml:space="preserve">Chinese students </w:t>
      </w:r>
      <w:r>
        <w:rPr>
          <w:rFonts w:ascii="Times New Roman" w:hAnsi="Times New Roman" w:cs="Times New Roman"/>
        </w:rPr>
        <w:t xml:space="preserve">studying </w:t>
      </w:r>
      <w:r>
        <w:rPr>
          <w:rFonts w:ascii="Times New Roman" w:hAnsi="Times New Roman" w:cs="Times New Roman"/>
          <w:lang w:eastAsia="zh-CN"/>
        </w:rPr>
        <w:t>here</w:t>
      </w:r>
      <w:r>
        <w:rPr>
          <w:rFonts w:ascii="Times New Roman" w:hAnsi="Times New Roman" w:cs="Times New Roman"/>
        </w:rPr>
        <w:t xml:space="preserve">. The second is </w:t>
      </w:r>
      <w:r>
        <w:rPr>
          <w:rFonts w:hint="eastAsia" w:ascii="Times New Roman" w:hAnsi="Times New Roman" w:cs="Times New Roman"/>
          <w:lang w:eastAsia="zh-CN"/>
        </w:rPr>
        <w:t>Dou</w:t>
      </w:r>
      <w:r>
        <w:rPr>
          <w:rFonts w:ascii="Times New Roman" w:hAnsi="Times New Roman" w:cs="Times New Roman"/>
        </w:rPr>
        <w:t>yin, which is mainly used for daily entertainment</w:t>
      </w:r>
      <w:r>
        <w:rPr>
          <w:rFonts w:ascii="Times New Roman" w:hAnsi="Times New Roman" w:cs="Times New Roman"/>
          <w:lang w:eastAsia="zh-CN"/>
        </w:rPr>
        <w:t xml:space="preserve">. </w:t>
      </w:r>
      <w:r>
        <w:rPr>
          <w:rFonts w:ascii="Times New Roman" w:hAnsi="Times New Roman" w:cs="Times New Roman"/>
        </w:rPr>
        <w:t xml:space="preserve">The third is Little Red Book, which is </w:t>
      </w:r>
      <w:r>
        <w:rPr>
          <w:rFonts w:ascii="Times New Roman" w:hAnsi="Times New Roman" w:cs="Times New Roman"/>
          <w:lang w:eastAsia="zh-CN"/>
        </w:rPr>
        <w:t xml:space="preserve">sometimes used to search for </w:t>
      </w:r>
      <w:r>
        <w:rPr>
          <w:rFonts w:ascii="Times New Roman" w:hAnsi="Times New Roman" w:cs="Times New Roman"/>
        </w:rPr>
        <w:t xml:space="preserve">academic </w:t>
      </w:r>
      <w:r>
        <w:rPr>
          <w:rFonts w:ascii="Times New Roman" w:hAnsi="Times New Roman" w:cs="Times New Roman"/>
          <w:lang w:eastAsia="zh-CN"/>
        </w:rPr>
        <w:t>information</w:t>
      </w:r>
      <w:r>
        <w:rPr>
          <w:rFonts w:ascii="Times New Roman" w:hAnsi="Times New Roman" w:cs="Times New Roman"/>
        </w:rPr>
        <w:t xml:space="preserve"> and </w:t>
      </w:r>
      <w:r>
        <w:rPr>
          <w:rFonts w:ascii="Times New Roman" w:hAnsi="Times New Roman" w:cs="Times New Roman"/>
          <w:lang w:eastAsia="zh-CN"/>
        </w:rPr>
        <w:t xml:space="preserve">sometimes </w:t>
      </w:r>
      <w:r>
        <w:rPr>
          <w:rFonts w:ascii="Times New Roman" w:hAnsi="Times New Roman" w:cs="Times New Roman"/>
        </w:rPr>
        <w:t xml:space="preserve">to find </w:t>
      </w:r>
      <w:r>
        <w:rPr>
          <w:rFonts w:ascii="Times New Roman" w:hAnsi="Times New Roman" w:cs="Times New Roman"/>
          <w:lang w:eastAsia="zh-CN"/>
        </w:rPr>
        <w:t xml:space="preserve">information about </w:t>
      </w:r>
      <w:r>
        <w:rPr>
          <w:rFonts w:ascii="Times New Roman" w:hAnsi="Times New Roman" w:cs="Times New Roman"/>
        </w:rPr>
        <w:t xml:space="preserve">food, drink, and entertainment. The </w:t>
      </w:r>
      <w:r>
        <w:rPr>
          <w:rFonts w:ascii="Times New Roman" w:hAnsi="Times New Roman" w:cs="Times New Roman"/>
          <w:lang w:eastAsia="zh-CN"/>
        </w:rPr>
        <w:t xml:space="preserve">fourth </w:t>
      </w:r>
      <w:r>
        <w:rPr>
          <w:rFonts w:ascii="Times New Roman" w:hAnsi="Times New Roman" w:cs="Times New Roman"/>
        </w:rPr>
        <w:t xml:space="preserve">is </w:t>
      </w:r>
      <w:r>
        <w:rPr>
          <w:rFonts w:ascii="Times New Roman" w:hAnsi="Times New Roman" w:cs="Times New Roman"/>
          <w:lang w:eastAsia="zh-CN"/>
        </w:rPr>
        <w:t xml:space="preserve">Touchgo, which is used to </w:t>
      </w:r>
      <w:r>
        <w:rPr>
          <w:rFonts w:ascii="Times New Roman" w:hAnsi="Times New Roman" w:cs="Times New Roman"/>
        </w:rPr>
        <w:t xml:space="preserve">pay for things. </w:t>
      </w:r>
      <w:r>
        <w:rPr>
          <w:rFonts w:ascii="Times New Roman" w:hAnsi="Times New Roman" w:cs="Times New Roman"/>
          <w:lang w:eastAsia="zh-CN"/>
        </w:rPr>
        <w:t xml:space="preserve">The last </w:t>
      </w:r>
      <w:r>
        <w:rPr>
          <w:rFonts w:ascii="Times New Roman" w:hAnsi="Times New Roman" w:cs="Times New Roman"/>
        </w:rPr>
        <w:t>one is WhatsApp</w:t>
      </w:r>
      <w:r>
        <w:rPr>
          <w:rFonts w:ascii="Times New Roman" w:hAnsi="Times New Roman" w:cs="Times New Roman"/>
          <w:lang w:eastAsia="zh-CN"/>
        </w:rPr>
        <w:t xml:space="preserve">, in </w:t>
      </w:r>
      <w:r>
        <w:rPr>
          <w:rFonts w:ascii="Times New Roman" w:hAnsi="Times New Roman" w:cs="Times New Roman"/>
        </w:rPr>
        <w:t xml:space="preserve">which the teacher sends notifications. I also use WhatsApp to communicate with teachers, local students, </w:t>
      </w:r>
      <w:r>
        <w:rPr>
          <w:rFonts w:ascii="Times New Roman" w:hAnsi="Times New Roman" w:cs="Times New Roman"/>
          <w:lang w:eastAsia="zh-CN"/>
        </w:rPr>
        <w:t>and friends</w:t>
      </w:r>
      <w:r>
        <w:rPr>
          <w:rFonts w:ascii="Times New Roman" w:hAnsi="Times New Roman" w:cs="Times New Roman"/>
        </w:rPr>
        <w:t>.</w:t>
      </w:r>
    </w:p>
    <w:p w14:paraId="414F88F8">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(00:31:59): OK, do you generally use social media to communicate with your local classmates more in terms of studying, or do you ask them to go out and have dinner together</w:t>
      </w:r>
      <w:r>
        <w:rPr>
          <w:rFonts w:ascii="Times New Roman" w:hAnsi="Times New Roman" w:cs="Times New Roman"/>
          <w:lang w:eastAsia="zh-CN"/>
        </w:rPr>
        <w:t>?</w:t>
      </w:r>
    </w:p>
    <w:p w14:paraId="1D209704">
      <w:pPr>
        <w:jc w:val="both"/>
        <w:rPr>
          <w:rFonts w:ascii="Times New Roman" w:hAnsi="Times New Roman" w:cs="Times New Roman"/>
        </w:rPr>
      </w:pPr>
      <w:r>
        <w:rPr>
          <w:rFonts w:ascii="Times New Roman" w:hAnsi="Times New Roman" w:cs="Times New Roman"/>
        </w:rPr>
        <w:t>Spicy(00:32:20): WhatsApp is mainly used to communicate with local students about assignments</w:t>
      </w:r>
      <w:r>
        <w:rPr>
          <w:rFonts w:ascii="Times New Roman" w:hAnsi="Times New Roman" w:cs="Times New Roman"/>
          <w:lang w:eastAsia="zh-CN"/>
        </w:rPr>
        <w:t xml:space="preserve">, and </w:t>
      </w:r>
      <w:r>
        <w:rPr>
          <w:rFonts w:ascii="Times New Roman" w:hAnsi="Times New Roman" w:cs="Times New Roman"/>
        </w:rPr>
        <w:t>occasionally, I will contact them on it to go out and have fun.</w:t>
      </w:r>
    </w:p>
    <w:p w14:paraId="7CA958C1">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(00:32:32): You still have quite a lot of contact with your local </w:t>
      </w:r>
      <w:r>
        <w:rPr>
          <w:rFonts w:ascii="Times New Roman" w:hAnsi="Times New Roman" w:cs="Times New Roman"/>
          <w:lang w:eastAsia="zh-CN"/>
        </w:rPr>
        <w:t>classmates</w:t>
      </w:r>
      <w:r>
        <w:rPr>
          <w:rFonts w:ascii="Times New Roman" w:hAnsi="Times New Roman" w:cs="Times New Roman"/>
        </w:rPr>
        <w:t>.</w:t>
      </w:r>
    </w:p>
    <w:p w14:paraId="47DE44FD">
      <w:pPr>
        <w:jc w:val="both"/>
        <w:rPr>
          <w:rFonts w:ascii="Times New Roman" w:hAnsi="Times New Roman" w:cs="Times New Roman"/>
          <w:lang w:eastAsia="zh-CN"/>
        </w:rPr>
      </w:pPr>
      <w:r>
        <w:rPr>
          <w:rFonts w:ascii="Times New Roman" w:hAnsi="Times New Roman" w:cs="Times New Roman"/>
        </w:rPr>
        <w:t>Spicy (00:32:35): Right</w:t>
      </w:r>
      <w:r>
        <w:rPr>
          <w:rFonts w:ascii="Times New Roman" w:hAnsi="Times New Roman" w:cs="Times New Roman"/>
          <w:lang w:eastAsia="zh-CN"/>
        </w:rPr>
        <w:t>.</w:t>
      </w:r>
    </w:p>
    <w:p w14:paraId="4C1CCA7C">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(00:32:36): Because I've met some of my mates before, and they're more in </w:t>
      </w:r>
      <w:r>
        <w:rPr>
          <w:rFonts w:ascii="Times New Roman" w:hAnsi="Times New Roman" w:cs="Times New Roman"/>
          <w:lang w:eastAsia="zh-CN"/>
        </w:rPr>
        <w:t>touch</w:t>
      </w:r>
      <w:r>
        <w:rPr>
          <w:rFonts w:ascii="Times New Roman" w:hAnsi="Times New Roman" w:cs="Times New Roman"/>
        </w:rPr>
        <w:t xml:space="preserve"> with their local classmates and other international student groups, and basically, they don't get in touch with each other too much.</w:t>
      </w:r>
    </w:p>
    <w:p w14:paraId="4EFF9A07">
      <w:pPr>
        <w:jc w:val="both"/>
        <w:rPr>
          <w:rFonts w:ascii="Times New Roman" w:hAnsi="Times New Roman" w:cs="Times New Roman"/>
        </w:rPr>
      </w:pPr>
      <w:r>
        <w:rPr>
          <w:rFonts w:ascii="Times New Roman" w:hAnsi="Times New Roman" w:cs="Times New Roman"/>
        </w:rPr>
        <w:t xml:space="preserve">Spicy (00:32:50): Because I basically hang out with my </w:t>
      </w:r>
      <w:r>
        <w:rPr>
          <w:rFonts w:hint="eastAsia" w:ascii="Times New Roman" w:hAnsi="Times New Roman" w:cs="Times New Roman"/>
          <w:lang w:val="en-US" w:eastAsia="zh-CN"/>
        </w:rPr>
        <w:t xml:space="preserve">Malaysian </w:t>
      </w:r>
      <w:r>
        <w:rPr>
          <w:rFonts w:ascii="Times New Roman" w:hAnsi="Times New Roman" w:cs="Times New Roman"/>
        </w:rPr>
        <w:t>Chinese classmates over here</w:t>
      </w:r>
      <w:r>
        <w:rPr>
          <w:rFonts w:ascii="Times New Roman" w:hAnsi="Times New Roman" w:cs="Times New Roman"/>
          <w:lang w:eastAsia="zh-CN"/>
        </w:rPr>
        <w:t xml:space="preserve">, and I </w:t>
      </w:r>
      <w:r>
        <w:rPr>
          <w:rFonts w:ascii="Times New Roman" w:hAnsi="Times New Roman" w:cs="Times New Roman"/>
        </w:rPr>
        <w:t>still fit in very well.</w:t>
      </w:r>
    </w:p>
    <w:p w14:paraId="0DE81F8A">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(00:33:00): OK, so lastly, we're going to ask He Jing to talk a little bit about the </w:t>
      </w:r>
      <w:r>
        <w:rPr>
          <w:rFonts w:ascii="Times New Roman" w:hAnsi="Times New Roman" w:cs="Times New Roman"/>
          <w:lang w:eastAsia="zh-CN"/>
        </w:rPr>
        <w:t xml:space="preserve">5 apps </w:t>
      </w:r>
      <w:r>
        <w:rPr>
          <w:rFonts w:ascii="Times New Roman" w:hAnsi="Times New Roman" w:cs="Times New Roman"/>
        </w:rPr>
        <w:t xml:space="preserve">that you use most frequently and </w:t>
      </w:r>
      <w:r>
        <w:rPr>
          <w:rFonts w:ascii="Times New Roman" w:hAnsi="Times New Roman" w:cs="Times New Roman"/>
          <w:lang w:eastAsia="zh-CN"/>
        </w:rPr>
        <w:t>the motivation for</w:t>
      </w:r>
      <w:r>
        <w:rPr>
          <w:rFonts w:ascii="Times New Roman" w:hAnsi="Times New Roman" w:cs="Times New Roman"/>
        </w:rPr>
        <w:t xml:space="preserve"> using them</w:t>
      </w:r>
      <w:r>
        <w:rPr>
          <w:rFonts w:ascii="Times New Roman" w:hAnsi="Times New Roman" w:cs="Times New Roman"/>
          <w:lang w:eastAsia="zh-CN"/>
        </w:rPr>
        <w:t>.</w:t>
      </w:r>
    </w:p>
    <w:p w14:paraId="0024EA63">
      <w:pPr>
        <w:jc w:val="both"/>
        <w:rPr>
          <w:rFonts w:ascii="Times New Roman" w:hAnsi="Times New Roman" w:cs="Times New Roman"/>
        </w:rPr>
      </w:pPr>
      <w:r>
        <w:rPr>
          <w:rFonts w:ascii="Times New Roman" w:hAnsi="Times New Roman" w:cs="Times New Roman"/>
        </w:rPr>
        <w:t>He Jing (00:33:08): The first one is WeChat</w:t>
      </w:r>
      <w:r>
        <w:rPr>
          <w:rFonts w:ascii="Times New Roman" w:hAnsi="Times New Roman" w:cs="Times New Roman"/>
          <w:lang w:eastAsia="zh-CN"/>
        </w:rPr>
        <w:t xml:space="preserve">, where you can </w:t>
      </w:r>
      <w:r>
        <w:rPr>
          <w:rFonts w:ascii="Times New Roman" w:hAnsi="Times New Roman" w:cs="Times New Roman"/>
        </w:rPr>
        <w:t xml:space="preserve">chat </w:t>
      </w:r>
      <w:r>
        <w:rPr>
          <w:rFonts w:ascii="Times New Roman" w:hAnsi="Times New Roman" w:cs="Times New Roman"/>
          <w:lang w:eastAsia="zh-CN"/>
        </w:rPr>
        <w:t xml:space="preserve">with </w:t>
      </w:r>
      <w:r>
        <w:rPr>
          <w:rFonts w:ascii="Times New Roman" w:hAnsi="Times New Roman" w:cs="Times New Roman"/>
        </w:rPr>
        <w:t>friends in China. The second is WhatsApp,</w:t>
      </w:r>
      <w:r>
        <w:rPr>
          <w:rFonts w:ascii="Times New Roman" w:hAnsi="Times New Roman" w:cs="Times New Roman"/>
          <w:lang w:eastAsia="zh-CN"/>
        </w:rPr>
        <w:t xml:space="preserve"> and its </w:t>
      </w:r>
      <w:r>
        <w:rPr>
          <w:rFonts w:ascii="Times New Roman" w:hAnsi="Times New Roman" w:cs="Times New Roman"/>
        </w:rPr>
        <w:t>frequency of use is the same as WeChat</w:t>
      </w:r>
      <w:r>
        <w:rPr>
          <w:rFonts w:ascii="Times New Roman" w:hAnsi="Times New Roman" w:cs="Times New Roman"/>
          <w:lang w:eastAsia="zh-CN"/>
        </w:rPr>
        <w:t xml:space="preserve">. </w:t>
      </w:r>
      <w:r>
        <w:rPr>
          <w:rFonts w:ascii="Times New Roman" w:hAnsi="Times New Roman" w:cs="Times New Roman"/>
        </w:rPr>
        <w:t>The third one is Instagram</w:t>
      </w:r>
      <w:r>
        <w:rPr>
          <w:rFonts w:ascii="Times New Roman" w:hAnsi="Times New Roman" w:cs="Times New Roman"/>
          <w:lang w:eastAsia="zh-CN"/>
        </w:rPr>
        <w:t xml:space="preserve">, where you can contact </w:t>
      </w:r>
      <w:r>
        <w:rPr>
          <w:rFonts w:ascii="Times New Roman" w:hAnsi="Times New Roman" w:cs="Times New Roman"/>
        </w:rPr>
        <w:t xml:space="preserve">friends </w:t>
      </w:r>
      <w:r>
        <w:rPr>
          <w:rFonts w:ascii="Times New Roman" w:hAnsi="Times New Roman" w:cs="Times New Roman"/>
          <w:lang w:eastAsia="zh-CN"/>
        </w:rPr>
        <w:t>and send videos</w:t>
      </w:r>
      <w:r>
        <w:rPr>
          <w:rFonts w:ascii="Times New Roman" w:hAnsi="Times New Roman" w:cs="Times New Roman"/>
        </w:rPr>
        <w:t xml:space="preserve">. The third is </w:t>
      </w:r>
      <w:r>
        <w:rPr>
          <w:rFonts w:ascii="Times New Roman" w:hAnsi="Times New Roman" w:cs="Times New Roman"/>
          <w:lang w:eastAsia="zh-CN"/>
        </w:rPr>
        <w:t xml:space="preserve">Touchgo for payment. The </w:t>
      </w:r>
      <w:r>
        <w:rPr>
          <w:rFonts w:ascii="Times New Roman" w:hAnsi="Times New Roman" w:cs="Times New Roman"/>
        </w:rPr>
        <w:t xml:space="preserve">fourth is </w:t>
      </w:r>
      <w:r>
        <w:rPr>
          <w:rFonts w:ascii="Times New Roman" w:hAnsi="Times New Roman" w:cs="Times New Roman"/>
          <w:lang w:eastAsia="zh-CN"/>
        </w:rPr>
        <w:t xml:space="preserve">Google </w:t>
      </w:r>
      <w:r>
        <w:rPr>
          <w:rFonts w:ascii="Times New Roman" w:hAnsi="Times New Roman" w:cs="Times New Roman"/>
        </w:rPr>
        <w:t xml:space="preserve">Maps, which is </w:t>
      </w:r>
      <w:r>
        <w:rPr>
          <w:rFonts w:ascii="Times New Roman" w:hAnsi="Times New Roman" w:cs="Times New Roman"/>
          <w:lang w:eastAsia="zh-CN"/>
        </w:rPr>
        <w:t xml:space="preserve">convenient for </w:t>
      </w:r>
      <w:r>
        <w:rPr>
          <w:rFonts w:ascii="Times New Roman" w:hAnsi="Times New Roman" w:cs="Times New Roman"/>
        </w:rPr>
        <w:t>travelling</w:t>
      </w:r>
      <w:r>
        <w:rPr>
          <w:rFonts w:ascii="Times New Roman" w:hAnsi="Times New Roman" w:cs="Times New Roman"/>
          <w:lang w:eastAsia="zh-CN"/>
        </w:rPr>
        <w:t xml:space="preserve">. The </w:t>
      </w:r>
      <w:r>
        <w:rPr>
          <w:rFonts w:ascii="Times New Roman" w:hAnsi="Times New Roman" w:cs="Times New Roman"/>
        </w:rPr>
        <w:t xml:space="preserve">fifth one </w:t>
      </w:r>
      <w:r>
        <w:rPr>
          <w:rFonts w:ascii="Times New Roman" w:hAnsi="Times New Roman" w:cs="Times New Roman"/>
          <w:lang w:eastAsia="zh-CN"/>
        </w:rPr>
        <w:t xml:space="preserve">is </w:t>
      </w:r>
      <w:r>
        <w:rPr>
          <w:rFonts w:ascii="Times New Roman" w:hAnsi="Times New Roman" w:cs="Times New Roman"/>
        </w:rPr>
        <w:t xml:space="preserve">a taxi app called </w:t>
      </w:r>
      <w:r>
        <w:rPr>
          <w:rFonts w:ascii="Times New Roman" w:hAnsi="Times New Roman" w:cs="Times New Roman"/>
          <w:lang w:eastAsia="zh-CN"/>
        </w:rPr>
        <w:t>Koopu</w:t>
      </w:r>
      <w:r>
        <w:rPr>
          <w:rFonts w:ascii="Times New Roman" w:hAnsi="Times New Roman" w:cs="Times New Roman"/>
        </w:rPr>
        <w:t xml:space="preserve">, which is funded by the Malaysian government and is </w:t>
      </w:r>
      <w:r>
        <w:rPr>
          <w:rFonts w:ascii="Times New Roman" w:hAnsi="Times New Roman" w:cs="Times New Roman"/>
          <w:lang w:eastAsia="zh-CN"/>
        </w:rPr>
        <w:t xml:space="preserve">cheaper than Grab, which </w:t>
      </w:r>
      <w:r>
        <w:rPr>
          <w:rFonts w:ascii="Times New Roman" w:hAnsi="Times New Roman" w:cs="Times New Roman"/>
        </w:rPr>
        <w:t>costs about $10</w:t>
      </w:r>
      <w:r>
        <w:rPr>
          <w:rFonts w:ascii="Times New Roman" w:hAnsi="Times New Roman" w:cs="Times New Roman"/>
          <w:lang w:eastAsia="zh-CN"/>
        </w:rPr>
        <w:t xml:space="preserve">, but Koopu </w:t>
      </w:r>
      <w:r>
        <w:rPr>
          <w:rFonts w:ascii="Times New Roman" w:hAnsi="Times New Roman" w:cs="Times New Roman"/>
        </w:rPr>
        <w:t>costs $2.</w:t>
      </w:r>
    </w:p>
    <w:p w14:paraId="259D51D0">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(00:34:37): </w:t>
      </w:r>
      <w:r>
        <w:rPr>
          <w:rFonts w:hint="eastAsia" w:ascii="Times New Roman" w:hAnsi="Times New Roman" w:cs="Times New Roman"/>
          <w:lang w:eastAsia="zh-CN"/>
        </w:rPr>
        <w:t>I</w:t>
      </w:r>
      <w:r>
        <w:rPr>
          <w:rFonts w:ascii="Times New Roman" w:hAnsi="Times New Roman" w:cs="Times New Roman"/>
        </w:rPr>
        <w:t xml:space="preserve">t's the first time I've heard of </w:t>
      </w:r>
      <w:r>
        <w:rPr>
          <w:rFonts w:ascii="Times New Roman" w:hAnsi="Times New Roman" w:cs="Times New Roman"/>
          <w:lang w:eastAsia="zh-CN"/>
        </w:rPr>
        <w:t>such a cheap taxi app.</w:t>
      </w:r>
    </w:p>
    <w:p w14:paraId="5DCC2665">
      <w:pPr>
        <w:jc w:val="both"/>
        <w:rPr>
          <w:rFonts w:ascii="Times New Roman" w:hAnsi="Times New Roman" w:cs="Times New Roman"/>
        </w:rPr>
      </w:pPr>
      <w:r>
        <w:rPr>
          <w:rFonts w:ascii="Times New Roman" w:hAnsi="Times New Roman" w:cs="Times New Roman"/>
        </w:rPr>
        <w:t xml:space="preserve">He Jing (00:34:48): </w:t>
      </w:r>
      <w:r>
        <w:rPr>
          <w:rFonts w:ascii="Times New Roman" w:hAnsi="Times New Roman" w:cs="Times New Roman"/>
          <w:lang w:eastAsia="zh-CN"/>
        </w:rPr>
        <w:t xml:space="preserve">Koopu </w:t>
      </w:r>
      <w:r>
        <w:rPr>
          <w:rFonts w:ascii="Times New Roman" w:hAnsi="Times New Roman" w:cs="Times New Roman"/>
        </w:rPr>
        <w:t xml:space="preserve">is the kind of business or van that picks up quite a lot of people at a time, that is, it makes an appointment with you about </w:t>
      </w:r>
      <w:r>
        <w:rPr>
          <w:rFonts w:ascii="Times New Roman" w:hAnsi="Times New Roman" w:cs="Times New Roman"/>
          <w:lang w:eastAsia="zh-CN"/>
        </w:rPr>
        <w:t>your destination</w:t>
      </w:r>
      <w:r>
        <w:rPr>
          <w:rFonts w:ascii="Times New Roman" w:hAnsi="Times New Roman" w:cs="Times New Roman"/>
        </w:rPr>
        <w:t xml:space="preserve">, and then it </w:t>
      </w:r>
      <w:r>
        <w:rPr>
          <w:rFonts w:ascii="Times New Roman" w:hAnsi="Times New Roman" w:cs="Times New Roman"/>
          <w:lang w:eastAsia="zh-CN"/>
        </w:rPr>
        <w:t>sends you there, but it's just that there's more than one passenger in the car</w:t>
      </w:r>
      <w:r>
        <w:rPr>
          <w:rFonts w:ascii="Times New Roman" w:hAnsi="Times New Roman" w:cs="Times New Roman"/>
        </w:rPr>
        <w:t>.</w:t>
      </w:r>
    </w:p>
    <w:p w14:paraId="45F95B0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(00:35:29): </w:t>
      </w:r>
      <w:r>
        <w:rPr>
          <w:rFonts w:ascii="Times New Roman" w:hAnsi="Times New Roman" w:cs="Times New Roman"/>
          <w:lang w:eastAsia="zh-CN"/>
        </w:rPr>
        <w:t xml:space="preserve">OK. </w:t>
      </w:r>
      <w:r>
        <w:rPr>
          <w:rFonts w:ascii="Times New Roman" w:hAnsi="Times New Roman" w:cs="Times New Roman"/>
        </w:rPr>
        <w:t>I remember you just talked about whether you and your teacher hang out together and communicate.</w:t>
      </w:r>
    </w:p>
    <w:p w14:paraId="1F37264E">
      <w:pPr>
        <w:jc w:val="both"/>
        <w:rPr>
          <w:rFonts w:ascii="Times New Roman" w:hAnsi="Times New Roman" w:cs="Times New Roman"/>
        </w:rPr>
      </w:pPr>
      <w:r>
        <w:rPr>
          <w:rFonts w:ascii="Times New Roman" w:hAnsi="Times New Roman" w:cs="Times New Roman"/>
        </w:rPr>
        <w:t xml:space="preserve">He Jing (00:35:47): </w:t>
      </w:r>
      <w:r>
        <w:rPr>
          <w:rFonts w:ascii="Times New Roman" w:hAnsi="Times New Roman" w:cs="Times New Roman"/>
          <w:lang w:eastAsia="zh-CN"/>
        </w:rPr>
        <w:t xml:space="preserve">Yes, </w:t>
      </w:r>
      <w:r>
        <w:rPr>
          <w:rFonts w:ascii="Times New Roman" w:hAnsi="Times New Roman" w:cs="Times New Roman"/>
        </w:rPr>
        <w:t xml:space="preserve">my teacher </w:t>
      </w:r>
      <w:r>
        <w:rPr>
          <w:rFonts w:ascii="Times New Roman" w:hAnsi="Times New Roman" w:cs="Times New Roman"/>
          <w:lang w:eastAsia="zh-CN"/>
        </w:rPr>
        <w:t xml:space="preserve">is a local Malay, and he introduced me to two </w:t>
      </w:r>
      <w:r>
        <w:rPr>
          <w:rFonts w:hint="eastAsia" w:ascii="Times New Roman" w:hAnsi="Times New Roman" w:cs="Times New Roman"/>
          <w:lang w:val="en-US" w:eastAsia="zh-CN"/>
        </w:rPr>
        <w:t xml:space="preserve">Malaysian </w:t>
      </w:r>
      <w:r>
        <w:rPr>
          <w:rFonts w:ascii="Times New Roman" w:hAnsi="Times New Roman" w:cs="Times New Roman"/>
          <w:lang w:eastAsia="zh-CN"/>
        </w:rPr>
        <w:t>Chinese teachers</w:t>
      </w:r>
      <w:r>
        <w:rPr>
          <w:rFonts w:hint="eastAsia" w:ascii="Times New Roman" w:hAnsi="Times New Roman" w:cs="Times New Roman"/>
          <w:lang w:val="en-US" w:eastAsia="zh-CN"/>
        </w:rPr>
        <w:t xml:space="preserve"> from UM. And</w:t>
      </w:r>
      <w:r>
        <w:rPr>
          <w:rFonts w:ascii="Times New Roman" w:hAnsi="Times New Roman" w:cs="Times New Roman"/>
        </w:rPr>
        <w:t xml:space="preserve"> one from East Malaysia and one from West Malaysia.</w:t>
      </w:r>
    </w:p>
    <w:p w14:paraId="51BC5012">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(00:36:10): Do you communicate more in English or Chinese?</w:t>
      </w:r>
    </w:p>
    <w:p w14:paraId="6189CB65">
      <w:pPr>
        <w:jc w:val="both"/>
        <w:rPr>
          <w:rFonts w:ascii="Times New Roman" w:hAnsi="Times New Roman" w:cs="Times New Roman"/>
          <w:lang w:eastAsia="zh-CN"/>
        </w:rPr>
      </w:pPr>
      <w:r>
        <w:rPr>
          <w:rFonts w:ascii="Times New Roman" w:hAnsi="Times New Roman" w:cs="Times New Roman"/>
        </w:rPr>
        <w:t xml:space="preserve">He Jing (00:36:15): English because my teacher doesn't speak Chinese, so if three people are chatting and you leave one person behind, you can't understand anything, which is not good, so it's just basically English </w:t>
      </w:r>
      <w:r>
        <w:rPr>
          <w:rFonts w:ascii="Times New Roman" w:hAnsi="Times New Roman" w:cs="Times New Roman"/>
          <w:lang w:eastAsia="zh-CN"/>
        </w:rPr>
        <w:t xml:space="preserve">communication. We usually </w:t>
      </w:r>
      <w:r>
        <w:rPr>
          <w:rFonts w:ascii="Times New Roman" w:hAnsi="Times New Roman" w:cs="Times New Roman"/>
        </w:rPr>
        <w:t>go to the tea stall downstairs</w:t>
      </w:r>
      <w:r>
        <w:rPr>
          <w:rFonts w:ascii="Times New Roman" w:hAnsi="Times New Roman" w:cs="Times New Roman"/>
          <w:lang w:eastAsia="zh-CN"/>
        </w:rPr>
        <w:t xml:space="preserve">, an Indian restaurant, </w:t>
      </w:r>
      <w:r>
        <w:rPr>
          <w:rFonts w:ascii="Times New Roman" w:hAnsi="Times New Roman" w:cs="Times New Roman"/>
        </w:rPr>
        <w:t>for lemon tea</w:t>
      </w:r>
      <w:r>
        <w:rPr>
          <w:rFonts w:ascii="Times New Roman" w:hAnsi="Times New Roman" w:cs="Times New Roman"/>
          <w:lang w:eastAsia="zh-CN"/>
        </w:rPr>
        <w:t>.</w:t>
      </w:r>
    </w:p>
    <w:p w14:paraId="09224406">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(00:36:39): I think your ability to express yourself in English is quite strong. We are afraid to ask our tutors for tea because of </w:t>
      </w:r>
      <w:r>
        <w:rPr>
          <w:rFonts w:ascii="Times New Roman" w:hAnsi="Times New Roman" w:cs="Times New Roman"/>
          <w:lang w:eastAsia="zh-CN"/>
        </w:rPr>
        <w:t xml:space="preserve">fear of </w:t>
      </w:r>
      <w:r>
        <w:rPr>
          <w:rFonts w:ascii="Times New Roman" w:hAnsi="Times New Roman" w:cs="Times New Roman"/>
        </w:rPr>
        <w:t>not speaking well.</w:t>
      </w:r>
    </w:p>
    <w:p w14:paraId="06CB5814">
      <w:pPr>
        <w:jc w:val="both"/>
        <w:rPr>
          <w:rFonts w:ascii="Times New Roman" w:hAnsi="Times New Roman" w:cs="Times New Roman"/>
        </w:rPr>
      </w:pPr>
      <w:r>
        <w:rPr>
          <w:rFonts w:ascii="Times New Roman" w:hAnsi="Times New Roman" w:cs="Times New Roman"/>
        </w:rPr>
        <w:t xml:space="preserve">He Jing (00:36:48): My English is not that good, but when </w:t>
      </w:r>
      <w:r>
        <w:rPr>
          <w:rFonts w:ascii="Times New Roman" w:hAnsi="Times New Roman" w:cs="Times New Roman"/>
          <w:lang w:eastAsia="zh-CN"/>
        </w:rPr>
        <w:t xml:space="preserve">I </w:t>
      </w:r>
      <w:r>
        <w:rPr>
          <w:rFonts w:ascii="Times New Roman" w:hAnsi="Times New Roman" w:cs="Times New Roman"/>
        </w:rPr>
        <w:t xml:space="preserve">say what I mean, </w:t>
      </w:r>
      <w:r>
        <w:rPr>
          <w:rFonts w:ascii="Times New Roman" w:hAnsi="Times New Roman" w:cs="Times New Roman"/>
          <w:lang w:eastAsia="zh-CN"/>
        </w:rPr>
        <w:t xml:space="preserve">my teacher </w:t>
      </w:r>
      <w:r>
        <w:rPr>
          <w:rFonts w:ascii="Times New Roman" w:hAnsi="Times New Roman" w:cs="Times New Roman"/>
        </w:rPr>
        <w:t>understands me</w:t>
      </w:r>
      <w:r>
        <w:rPr>
          <w:rFonts w:ascii="Times New Roman" w:hAnsi="Times New Roman" w:cs="Times New Roman"/>
          <w:lang w:eastAsia="zh-CN"/>
        </w:rPr>
        <w:t xml:space="preserve">. </w:t>
      </w:r>
      <w:r>
        <w:rPr>
          <w:rFonts w:ascii="Times New Roman" w:hAnsi="Times New Roman" w:cs="Times New Roman"/>
        </w:rPr>
        <w:t xml:space="preserve">I don't care about the grammar or the order of words; I just talk to him normally, and he understands me. He also teaches </w:t>
      </w:r>
      <w:r>
        <w:rPr>
          <w:rFonts w:ascii="Times New Roman" w:hAnsi="Times New Roman" w:cs="Times New Roman"/>
          <w:lang w:eastAsia="zh-CN"/>
        </w:rPr>
        <w:t xml:space="preserve">me </w:t>
      </w:r>
      <w:r>
        <w:rPr>
          <w:rFonts w:ascii="Times New Roman" w:hAnsi="Times New Roman" w:cs="Times New Roman"/>
        </w:rPr>
        <w:t xml:space="preserve">Malay words </w:t>
      </w:r>
      <w:r>
        <w:rPr>
          <w:rFonts w:ascii="Times New Roman" w:hAnsi="Times New Roman" w:cs="Times New Roman"/>
          <w:lang w:eastAsia="zh-CN"/>
        </w:rPr>
        <w:t>like excuse me</w:t>
      </w:r>
      <w:r>
        <w:rPr>
          <w:rFonts w:ascii="Times New Roman" w:hAnsi="Times New Roman" w:cs="Times New Roman"/>
        </w:rPr>
        <w:t>.</w:t>
      </w:r>
    </w:p>
    <w:p w14:paraId="3C32645D">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(00:37:18): OK, He Jing, can you share any cases where media technology has played an important role in </w:t>
      </w:r>
      <w:r>
        <w:rPr>
          <w:rFonts w:ascii="Times New Roman" w:hAnsi="Times New Roman" w:cs="Times New Roman"/>
          <w:lang w:eastAsia="zh-CN"/>
        </w:rPr>
        <w:t xml:space="preserve">facilitating </w:t>
      </w:r>
      <w:r>
        <w:rPr>
          <w:rFonts w:ascii="Times New Roman" w:hAnsi="Times New Roman" w:cs="Times New Roman"/>
        </w:rPr>
        <w:t>your learning adaptation process?</w:t>
      </w:r>
    </w:p>
    <w:p w14:paraId="6D20273A">
      <w:pPr>
        <w:jc w:val="both"/>
        <w:rPr>
          <w:rFonts w:ascii="Times New Roman" w:hAnsi="Times New Roman" w:cs="Times New Roman"/>
        </w:rPr>
      </w:pPr>
      <w:r>
        <w:rPr>
          <w:rFonts w:ascii="Times New Roman" w:hAnsi="Times New Roman" w:cs="Times New Roman"/>
          <w:lang w:eastAsia="zh-CN"/>
        </w:rPr>
        <w:t xml:space="preserve">HeJing(00:37:36): </w:t>
      </w:r>
      <w:r>
        <w:rPr>
          <w:rFonts w:hint="eastAsia" w:ascii="Times New Roman" w:hAnsi="Times New Roman" w:cs="Times New Roman"/>
          <w:lang w:eastAsia="zh-CN"/>
        </w:rPr>
        <w:t xml:space="preserve">The </w:t>
      </w:r>
      <w:r>
        <w:rPr>
          <w:rFonts w:ascii="Times New Roman" w:hAnsi="Times New Roman" w:cs="Times New Roman"/>
          <w:lang w:eastAsia="zh-CN"/>
        </w:rPr>
        <w:t xml:space="preserve">Programming </w:t>
      </w:r>
      <w:r>
        <w:rPr>
          <w:rFonts w:hint="eastAsia" w:ascii="Times New Roman" w:hAnsi="Times New Roman" w:cs="Times New Roman"/>
          <w:lang w:eastAsia="zh-CN"/>
        </w:rPr>
        <w:t>Course is harder in our major. Sometimes</w:t>
      </w:r>
      <w:r>
        <w:rPr>
          <w:rFonts w:ascii="Times New Roman" w:hAnsi="Times New Roman" w:cs="Times New Roman"/>
          <w:lang w:eastAsia="zh-CN"/>
        </w:rPr>
        <w:t>,</w:t>
      </w:r>
      <w:r>
        <w:rPr>
          <w:rFonts w:hint="eastAsia" w:ascii="Times New Roman" w:hAnsi="Times New Roman" w:cs="Times New Roman"/>
          <w:lang w:eastAsia="zh-CN"/>
        </w:rPr>
        <w:t xml:space="preserve"> I </w:t>
      </w:r>
      <w:r>
        <w:rPr>
          <w:rFonts w:ascii="Times New Roman" w:hAnsi="Times New Roman" w:cs="Times New Roman"/>
          <w:lang w:eastAsia="zh-CN"/>
        </w:rPr>
        <w:t>could</w:t>
      </w:r>
      <w:r>
        <w:rPr>
          <w:rFonts w:hint="eastAsia" w:ascii="Times New Roman" w:hAnsi="Times New Roman" w:cs="Times New Roman"/>
          <w:lang w:eastAsia="zh-CN"/>
        </w:rPr>
        <w:t xml:space="preserve"> not understand the </w:t>
      </w:r>
      <w:r>
        <w:rPr>
          <w:rFonts w:ascii="Times New Roman" w:hAnsi="Times New Roman" w:cs="Times New Roman"/>
          <w:lang w:eastAsia="zh-CN"/>
        </w:rPr>
        <w:t xml:space="preserve">math content, so I would go to </w:t>
      </w:r>
      <w:r>
        <w:rPr>
          <w:rFonts w:ascii="Times New Roman" w:hAnsi="Times New Roman" w:cs="Times New Roman"/>
        </w:rPr>
        <w:t>B</w:t>
      </w:r>
      <w:r>
        <w:rPr>
          <w:rFonts w:hint="eastAsia" w:ascii="Times New Roman" w:hAnsi="Times New Roman" w:cs="Times New Roman"/>
          <w:lang w:eastAsia="zh-CN"/>
        </w:rPr>
        <w:t>ilibili</w:t>
      </w:r>
      <w:r>
        <w:rPr>
          <w:rFonts w:ascii="Times New Roman" w:hAnsi="Times New Roman" w:cs="Times New Roman"/>
        </w:rPr>
        <w:t xml:space="preserve"> </w:t>
      </w:r>
      <w:r>
        <w:rPr>
          <w:rFonts w:ascii="Times New Roman" w:hAnsi="Times New Roman" w:cs="Times New Roman"/>
          <w:lang w:eastAsia="zh-CN"/>
        </w:rPr>
        <w:t xml:space="preserve">after class to search for related courses. I didn't expect that there would be a lot of programming and math courses, so I relied on Bilibili at the beginning to assist me in my learning. </w:t>
      </w:r>
      <w:r>
        <w:rPr>
          <w:rFonts w:hint="eastAsia" w:ascii="Times New Roman" w:hAnsi="Times New Roman" w:cs="Times New Roman"/>
          <w:lang w:eastAsia="zh-CN"/>
        </w:rPr>
        <w:t>T</w:t>
      </w:r>
      <w:r>
        <w:rPr>
          <w:rFonts w:ascii="Times New Roman" w:hAnsi="Times New Roman" w:cs="Times New Roman"/>
          <w:lang w:eastAsia="zh-CN"/>
        </w:rPr>
        <w:t>hen I found that there were more courses on YouTube</w:t>
      </w:r>
      <w:r>
        <w:rPr>
          <w:rFonts w:ascii="Times New Roman" w:hAnsi="Times New Roman" w:cs="Times New Roman"/>
        </w:rPr>
        <w:t xml:space="preserve">, and </w:t>
      </w:r>
      <w:r>
        <w:rPr>
          <w:rFonts w:ascii="Times New Roman" w:hAnsi="Times New Roman" w:cs="Times New Roman"/>
          <w:lang w:eastAsia="zh-CN"/>
        </w:rPr>
        <w:t xml:space="preserve">then I would also watch programming on </w:t>
      </w:r>
      <w:r>
        <w:rPr>
          <w:rFonts w:ascii="Times New Roman" w:hAnsi="Times New Roman" w:cs="Times New Roman"/>
        </w:rPr>
        <w:t xml:space="preserve">YouTube </w:t>
      </w:r>
      <w:r>
        <w:rPr>
          <w:rFonts w:ascii="Times New Roman" w:hAnsi="Times New Roman" w:cs="Times New Roman"/>
          <w:lang w:eastAsia="zh-CN"/>
        </w:rPr>
        <w:t xml:space="preserve">to learn. But now, I usually go to </w:t>
      </w:r>
      <w:r>
        <w:rPr>
          <w:rFonts w:ascii="Times New Roman" w:hAnsi="Times New Roman" w:cs="Times New Roman"/>
        </w:rPr>
        <w:t>YouTube</w:t>
      </w:r>
      <w:r>
        <w:rPr>
          <w:rFonts w:ascii="Times New Roman" w:hAnsi="Times New Roman" w:cs="Times New Roman"/>
          <w:lang w:eastAsia="zh-CN"/>
        </w:rPr>
        <w:t xml:space="preserve"> first. I don't look for it on </w:t>
      </w:r>
      <w:r>
        <w:rPr>
          <w:rFonts w:ascii="Times New Roman" w:hAnsi="Times New Roman" w:cs="Times New Roman"/>
        </w:rPr>
        <w:t>B</w:t>
      </w:r>
      <w:r>
        <w:rPr>
          <w:rFonts w:hint="eastAsia" w:ascii="Times New Roman" w:hAnsi="Times New Roman" w:cs="Times New Roman"/>
          <w:lang w:eastAsia="zh-CN"/>
        </w:rPr>
        <w:t>ilibili</w:t>
      </w:r>
      <w:r>
        <w:rPr>
          <w:rFonts w:ascii="Times New Roman" w:hAnsi="Times New Roman" w:cs="Times New Roman"/>
        </w:rPr>
        <w:t xml:space="preserve">. There are some words </w:t>
      </w:r>
      <w:r>
        <w:rPr>
          <w:rFonts w:ascii="Times New Roman" w:hAnsi="Times New Roman" w:cs="Times New Roman"/>
          <w:lang w:eastAsia="zh-CN"/>
        </w:rPr>
        <w:t xml:space="preserve">that </w:t>
      </w:r>
      <w:r>
        <w:rPr>
          <w:rFonts w:ascii="Times New Roman" w:hAnsi="Times New Roman" w:cs="Times New Roman"/>
        </w:rPr>
        <w:t xml:space="preserve">you can </w:t>
      </w:r>
      <w:r>
        <w:rPr>
          <w:rFonts w:ascii="Times New Roman" w:hAnsi="Times New Roman" w:cs="Times New Roman"/>
          <w:lang w:eastAsia="zh-CN"/>
        </w:rPr>
        <w:t xml:space="preserve">understand </w:t>
      </w:r>
      <w:r>
        <w:rPr>
          <w:rFonts w:ascii="Times New Roman" w:hAnsi="Times New Roman" w:cs="Times New Roman"/>
        </w:rPr>
        <w:t xml:space="preserve">more easily in English, but </w:t>
      </w:r>
      <w:r>
        <w:rPr>
          <w:rFonts w:ascii="Times New Roman" w:hAnsi="Times New Roman" w:cs="Times New Roman"/>
          <w:lang w:eastAsia="zh-CN"/>
        </w:rPr>
        <w:t xml:space="preserve">in </w:t>
      </w:r>
      <w:r>
        <w:rPr>
          <w:rFonts w:ascii="Times New Roman" w:hAnsi="Times New Roman" w:cs="Times New Roman"/>
        </w:rPr>
        <w:t xml:space="preserve">Chinese, the translation is a bit strange, so you may not be able to understand them at once. </w:t>
      </w:r>
      <w:r>
        <w:rPr>
          <w:rFonts w:hint="eastAsia" w:ascii="Times New Roman" w:hAnsi="Times New Roman" w:cs="Times New Roman"/>
          <w:lang w:eastAsia="zh-CN"/>
        </w:rPr>
        <w:t>B</w:t>
      </w:r>
      <w:r>
        <w:rPr>
          <w:rFonts w:ascii="Times New Roman" w:hAnsi="Times New Roman" w:cs="Times New Roman"/>
        </w:rPr>
        <w:t xml:space="preserve">ut as soon as the words come out in English, you know what it </w:t>
      </w:r>
      <w:r>
        <w:rPr>
          <w:rFonts w:ascii="Times New Roman" w:hAnsi="Times New Roman" w:cs="Times New Roman"/>
          <w:lang w:eastAsia="zh-CN"/>
        </w:rPr>
        <w:t>means</w:t>
      </w:r>
      <w:r>
        <w:rPr>
          <w:rFonts w:ascii="Times New Roman" w:hAnsi="Times New Roman" w:cs="Times New Roman"/>
        </w:rPr>
        <w:t xml:space="preserve">, and </w:t>
      </w:r>
      <w:r>
        <w:rPr>
          <w:rFonts w:ascii="Times New Roman" w:hAnsi="Times New Roman" w:cs="Times New Roman"/>
          <w:lang w:eastAsia="zh-CN"/>
        </w:rPr>
        <w:t xml:space="preserve">it </w:t>
      </w:r>
      <w:r>
        <w:rPr>
          <w:rFonts w:ascii="Times New Roman" w:hAnsi="Times New Roman" w:cs="Times New Roman"/>
        </w:rPr>
        <w:t xml:space="preserve">will be a little bit smoother when you take the exam. </w:t>
      </w:r>
      <w:r>
        <w:rPr>
          <w:rFonts w:ascii="Times New Roman" w:hAnsi="Times New Roman" w:cs="Times New Roman"/>
          <w:lang w:eastAsia="zh-CN"/>
        </w:rPr>
        <w:t xml:space="preserve">Because my English is not good, so I will </w:t>
      </w:r>
      <w:r>
        <w:rPr>
          <w:rFonts w:ascii="Times New Roman" w:hAnsi="Times New Roman" w:cs="Times New Roman"/>
        </w:rPr>
        <w:t xml:space="preserve">first use YouTube to watch the English </w:t>
      </w:r>
      <w:r>
        <w:rPr>
          <w:rFonts w:ascii="Times New Roman" w:hAnsi="Times New Roman" w:cs="Times New Roman"/>
          <w:lang w:eastAsia="zh-CN"/>
        </w:rPr>
        <w:t xml:space="preserve">course. If </w:t>
      </w:r>
      <w:r>
        <w:rPr>
          <w:rFonts w:ascii="Times New Roman" w:hAnsi="Times New Roman" w:cs="Times New Roman"/>
        </w:rPr>
        <w:t>there is something I do not understand, then I go to the B</w:t>
      </w:r>
      <w:r>
        <w:rPr>
          <w:rFonts w:hint="eastAsia" w:ascii="Times New Roman" w:hAnsi="Times New Roman" w:cs="Times New Roman"/>
          <w:lang w:eastAsia="zh-CN"/>
        </w:rPr>
        <w:t>ilibili</w:t>
      </w:r>
      <w:r>
        <w:rPr>
          <w:rFonts w:ascii="Times New Roman" w:hAnsi="Times New Roman" w:cs="Times New Roman"/>
        </w:rPr>
        <w:t xml:space="preserve"> to find it</w:t>
      </w:r>
      <w:r>
        <w:rPr>
          <w:rFonts w:hint="eastAsia" w:ascii="Times New Roman" w:hAnsi="Times New Roman" w:cs="Times New Roman"/>
          <w:lang w:eastAsia="zh-CN"/>
        </w:rPr>
        <w:t xml:space="preserve">. If I cannot find </w:t>
      </w:r>
      <w:r>
        <w:rPr>
          <w:rFonts w:ascii="Times New Roman" w:hAnsi="Times New Roman" w:cs="Times New Roman"/>
          <w:lang w:eastAsia="zh-CN"/>
        </w:rPr>
        <w:t>useful courses on both channels, I will ask ChatGPT, and ChatGPT will immediately answer you</w:t>
      </w:r>
      <w:r>
        <w:rPr>
          <w:rFonts w:ascii="Times New Roman" w:hAnsi="Times New Roman" w:cs="Times New Roman"/>
        </w:rPr>
        <w:t>.</w:t>
      </w:r>
    </w:p>
    <w:p w14:paraId="4E02E76B">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(00:38:48): I've had an </w:t>
      </w:r>
      <w:r>
        <w:rPr>
          <w:rFonts w:ascii="Times New Roman" w:hAnsi="Times New Roman" w:cs="Times New Roman"/>
          <w:lang w:eastAsia="zh-CN"/>
        </w:rPr>
        <w:t xml:space="preserve">interview </w:t>
      </w:r>
      <w:r>
        <w:rPr>
          <w:rFonts w:ascii="Times New Roman" w:hAnsi="Times New Roman" w:cs="Times New Roman"/>
        </w:rPr>
        <w:t xml:space="preserve">before </w:t>
      </w:r>
      <w:r>
        <w:rPr>
          <w:rFonts w:ascii="Times New Roman" w:hAnsi="Times New Roman" w:cs="Times New Roman"/>
          <w:lang w:eastAsia="zh-CN"/>
        </w:rPr>
        <w:t xml:space="preserve">with an </w:t>
      </w:r>
      <w:r>
        <w:rPr>
          <w:rFonts w:ascii="Times New Roman" w:hAnsi="Times New Roman" w:cs="Times New Roman"/>
        </w:rPr>
        <w:t>undergraduate student at UKM using ChatGPT, and I don't know if you've had the same experience</w:t>
      </w:r>
      <w:r>
        <w:rPr>
          <w:rFonts w:ascii="Times New Roman" w:hAnsi="Times New Roman" w:cs="Times New Roman"/>
          <w:lang w:eastAsia="zh-CN"/>
        </w:rPr>
        <w:t xml:space="preserve">, but </w:t>
      </w:r>
      <w:r>
        <w:rPr>
          <w:rFonts w:ascii="Times New Roman" w:hAnsi="Times New Roman" w:cs="Times New Roman"/>
        </w:rPr>
        <w:t xml:space="preserve">he said that some of the programming frameworks and structures that he went on to generate using ChatGPT </w:t>
      </w:r>
      <w:r>
        <w:rPr>
          <w:rFonts w:ascii="Times New Roman" w:hAnsi="Times New Roman" w:cs="Times New Roman"/>
          <w:lang w:eastAsia="zh-CN"/>
        </w:rPr>
        <w:t>weren't very accurate.</w:t>
      </w:r>
    </w:p>
    <w:p w14:paraId="18117CAD">
      <w:pPr>
        <w:jc w:val="both"/>
        <w:rPr>
          <w:rFonts w:ascii="Times New Roman" w:hAnsi="Times New Roman" w:cs="Times New Roman"/>
        </w:rPr>
      </w:pPr>
      <w:r>
        <w:rPr>
          <w:rFonts w:ascii="Times New Roman" w:hAnsi="Times New Roman" w:cs="Times New Roman"/>
        </w:rPr>
        <w:t>He Jing (00:39:09): ChatGPT is inaccurate</w:t>
      </w:r>
      <w:r>
        <w:rPr>
          <w:rFonts w:hint="eastAsia" w:ascii="Times New Roman" w:hAnsi="Times New Roman" w:cs="Times New Roman"/>
          <w:lang w:eastAsia="zh-CN"/>
        </w:rPr>
        <w:t>, and t</w:t>
      </w:r>
      <w:r>
        <w:rPr>
          <w:rFonts w:ascii="Times New Roman" w:hAnsi="Times New Roman" w:cs="Times New Roman"/>
          <w:lang w:eastAsia="zh-CN"/>
        </w:rPr>
        <w:t xml:space="preserve">here is no way to </w:t>
      </w:r>
      <w:r>
        <w:rPr>
          <w:rFonts w:ascii="Times New Roman" w:hAnsi="Times New Roman" w:cs="Times New Roman"/>
        </w:rPr>
        <w:t>get it all right</w:t>
      </w:r>
      <w:r>
        <w:rPr>
          <w:rFonts w:ascii="Times New Roman" w:hAnsi="Times New Roman" w:cs="Times New Roman"/>
          <w:lang w:eastAsia="zh-CN"/>
        </w:rPr>
        <w:t xml:space="preserve">. Because </w:t>
      </w:r>
      <w:r>
        <w:rPr>
          <w:rFonts w:ascii="Times New Roman" w:hAnsi="Times New Roman" w:cs="Times New Roman"/>
        </w:rPr>
        <w:t>ChatGPT</w:t>
      </w:r>
      <w:r>
        <w:rPr>
          <w:rFonts w:hint="eastAsia" w:ascii="Times New Roman" w:hAnsi="Times New Roman" w:cs="Times New Roman"/>
          <w:lang w:eastAsia="zh-CN"/>
        </w:rPr>
        <w:t xml:space="preserve"> </w:t>
      </w:r>
      <w:r>
        <w:rPr>
          <w:rFonts w:ascii="Times New Roman" w:hAnsi="Times New Roman" w:cs="Times New Roman"/>
          <w:lang w:eastAsia="zh-CN"/>
        </w:rPr>
        <w:t>is not good at it</w:t>
      </w:r>
      <w:r>
        <w:rPr>
          <w:rFonts w:hint="eastAsia" w:ascii="Times New Roman" w:hAnsi="Times New Roman" w:cs="Times New Roman"/>
          <w:lang w:eastAsia="zh-CN"/>
        </w:rPr>
        <w:t xml:space="preserve">, </w:t>
      </w:r>
      <w:r>
        <w:rPr>
          <w:rFonts w:ascii="Times New Roman" w:hAnsi="Times New Roman" w:cs="Times New Roman"/>
          <w:lang w:eastAsia="zh-CN"/>
        </w:rPr>
        <w:t>it really cannot if you let it count</w:t>
      </w:r>
      <w:r>
        <w:rPr>
          <w:rFonts w:ascii="Times New Roman" w:hAnsi="Times New Roman" w:cs="Times New Roman"/>
        </w:rPr>
        <w:t xml:space="preserve">. I use ChatGPT less </w:t>
      </w:r>
      <w:r>
        <w:rPr>
          <w:rFonts w:ascii="Times New Roman" w:hAnsi="Times New Roman" w:cs="Times New Roman"/>
          <w:lang w:eastAsia="zh-CN"/>
        </w:rPr>
        <w:t xml:space="preserve">because </w:t>
      </w:r>
      <w:r>
        <w:rPr>
          <w:rFonts w:ascii="Times New Roman" w:hAnsi="Times New Roman" w:cs="Times New Roman"/>
        </w:rPr>
        <w:t xml:space="preserve">all the cases given by </w:t>
      </w:r>
      <w:r>
        <w:rPr>
          <w:rFonts w:ascii="Times New Roman" w:hAnsi="Times New Roman" w:cs="Times New Roman"/>
          <w:lang w:eastAsia="zh-CN"/>
        </w:rPr>
        <w:t>the teacher</w:t>
      </w:r>
      <w:r>
        <w:rPr>
          <w:rFonts w:ascii="Times New Roman" w:hAnsi="Times New Roman" w:cs="Times New Roman"/>
        </w:rPr>
        <w:t xml:space="preserve"> will be there as long as you search on the Bilibili. You can find former students who have completed the project in Bilibili</w:t>
      </w:r>
      <w:r>
        <w:rPr>
          <w:rFonts w:ascii="Times New Roman" w:hAnsi="Times New Roman" w:cs="Times New Roman"/>
          <w:lang w:eastAsia="zh-CN"/>
        </w:rPr>
        <w:t xml:space="preserve"> a</w:t>
      </w:r>
      <w:r>
        <w:rPr>
          <w:rFonts w:ascii="Times New Roman" w:hAnsi="Times New Roman" w:cs="Times New Roman"/>
        </w:rPr>
        <w:t xml:space="preserve">s long as the normal writing </w:t>
      </w:r>
      <w:r>
        <w:rPr>
          <w:rFonts w:hint="eastAsia" w:ascii="Times New Roman" w:hAnsi="Times New Roman" w:cs="Times New Roman"/>
          <w:lang w:eastAsia="zh-CN"/>
        </w:rPr>
        <w:t xml:space="preserve">in </w:t>
      </w:r>
      <w:r>
        <w:rPr>
          <w:rFonts w:ascii="Times New Roman" w:hAnsi="Times New Roman" w:cs="Times New Roman"/>
          <w:lang w:eastAsia="zh-CN"/>
        </w:rPr>
        <w:t>the examination</w:t>
      </w:r>
      <w:r>
        <w:rPr>
          <w:rFonts w:hint="eastAsia" w:ascii="Times New Roman" w:hAnsi="Times New Roman" w:cs="Times New Roman"/>
          <w:lang w:eastAsia="zh-CN"/>
        </w:rPr>
        <w:t xml:space="preserve"> is better than </w:t>
      </w:r>
      <w:r>
        <w:rPr>
          <w:rFonts w:ascii="Times New Roman" w:hAnsi="Times New Roman" w:cs="Times New Roman"/>
          <w:lang w:eastAsia="zh-CN"/>
        </w:rPr>
        <w:t>ChatGPT</w:t>
      </w:r>
      <w:r>
        <w:rPr>
          <w:rFonts w:hint="eastAsia" w:ascii="Times New Roman" w:hAnsi="Times New Roman" w:cs="Times New Roman"/>
          <w:lang w:eastAsia="zh-CN"/>
        </w:rPr>
        <w:t>.</w:t>
      </w:r>
      <w:r>
        <w:rPr>
          <w:rFonts w:ascii="Times New Roman" w:hAnsi="Times New Roman" w:cs="Times New Roman"/>
          <w:lang w:eastAsia="zh-CN"/>
        </w:rPr>
        <w:t xml:space="preserve"> </w:t>
      </w:r>
      <w:r>
        <w:rPr>
          <w:rFonts w:hint="eastAsia" w:ascii="Times New Roman" w:hAnsi="Times New Roman" w:cs="Times New Roman"/>
          <w:lang w:eastAsia="zh-CN"/>
        </w:rPr>
        <w:t>O</w:t>
      </w:r>
      <w:r>
        <w:rPr>
          <w:rFonts w:ascii="Times New Roman" w:hAnsi="Times New Roman" w:cs="Times New Roman"/>
          <w:lang w:eastAsia="zh-CN"/>
        </w:rPr>
        <w:t xml:space="preserve">ur teacher is very smart. He can </w:t>
      </w:r>
      <w:r>
        <w:rPr>
          <w:rFonts w:hint="eastAsia" w:ascii="Times New Roman" w:hAnsi="Times New Roman" w:cs="Times New Roman"/>
          <w:lang w:eastAsia="zh-CN"/>
        </w:rPr>
        <w:t>find it if</w:t>
      </w:r>
      <w:r>
        <w:rPr>
          <w:rFonts w:ascii="Times New Roman" w:hAnsi="Times New Roman" w:cs="Times New Roman"/>
          <w:lang w:eastAsia="zh-CN"/>
        </w:rPr>
        <w:t xml:space="preserve"> you use ChatGPT</w:t>
      </w:r>
      <w:r>
        <w:rPr>
          <w:rFonts w:hint="eastAsia" w:ascii="Times New Roman" w:hAnsi="Times New Roman" w:cs="Times New Roman"/>
          <w:lang w:eastAsia="zh-CN"/>
        </w:rPr>
        <w:t xml:space="preserve"> for </w:t>
      </w:r>
      <w:r>
        <w:rPr>
          <w:rFonts w:ascii="Times New Roman" w:hAnsi="Times New Roman" w:cs="Times New Roman"/>
          <w:lang w:eastAsia="zh-CN"/>
        </w:rPr>
        <w:t>writing assignments</w:t>
      </w:r>
      <w:r>
        <w:rPr>
          <w:rFonts w:ascii="Times New Roman" w:hAnsi="Times New Roman" w:cs="Times New Roman"/>
        </w:rPr>
        <w:t xml:space="preserve">. </w:t>
      </w:r>
      <w:r>
        <w:rPr>
          <w:rFonts w:ascii="Times New Roman" w:hAnsi="Times New Roman" w:cs="Times New Roman"/>
          <w:lang w:eastAsia="zh-CN"/>
        </w:rPr>
        <w:t>I remember during the pre</w:t>
      </w:r>
      <w:r>
        <w:rPr>
          <w:rFonts w:hint="eastAsia" w:ascii="Times New Roman" w:hAnsi="Times New Roman" w:cs="Times New Roman"/>
          <w:lang w:eastAsia="zh-CN"/>
        </w:rPr>
        <w:t>sentation</w:t>
      </w:r>
      <w:r>
        <w:rPr>
          <w:rFonts w:ascii="Times New Roman" w:hAnsi="Times New Roman" w:cs="Times New Roman"/>
          <w:lang w:eastAsia="zh-CN"/>
        </w:rPr>
        <w:t xml:space="preserve">, a </w:t>
      </w:r>
      <w:r>
        <w:rPr>
          <w:rFonts w:hint="eastAsia" w:ascii="Times New Roman" w:hAnsi="Times New Roman" w:cs="Times New Roman"/>
          <w:lang w:eastAsia="zh-CN"/>
        </w:rPr>
        <w:t>Malay</w:t>
      </w:r>
      <w:r>
        <w:rPr>
          <w:rFonts w:hint="eastAsia" w:ascii="Times New Roman" w:hAnsi="Times New Roman" w:cs="Times New Roman"/>
          <w:lang w:val="en-US" w:eastAsia="zh-CN"/>
        </w:rPr>
        <w:t xml:space="preserve">sian </w:t>
      </w:r>
      <w:r>
        <w:rPr>
          <w:rFonts w:ascii="Times New Roman" w:hAnsi="Times New Roman" w:cs="Times New Roman"/>
          <w:lang w:eastAsia="zh-CN"/>
        </w:rPr>
        <w:t xml:space="preserve">Chinese student used ChatGPT to generate a </w:t>
      </w:r>
      <w:r>
        <w:rPr>
          <w:rFonts w:hint="eastAsia" w:ascii="Times New Roman" w:hAnsi="Times New Roman" w:cs="Times New Roman"/>
          <w:lang w:eastAsia="zh-CN"/>
        </w:rPr>
        <w:t>slide.</w:t>
      </w:r>
      <w:r>
        <w:rPr>
          <w:rFonts w:ascii="Times New Roman" w:hAnsi="Times New Roman" w:cs="Times New Roman"/>
          <w:lang w:eastAsia="zh-CN"/>
        </w:rPr>
        <w:t xml:space="preserve"> </w:t>
      </w:r>
      <w:r>
        <w:rPr>
          <w:rFonts w:hint="eastAsia" w:ascii="Times New Roman" w:hAnsi="Times New Roman" w:cs="Times New Roman"/>
          <w:lang w:eastAsia="zh-CN"/>
        </w:rPr>
        <w:t>T</w:t>
      </w:r>
      <w:r>
        <w:rPr>
          <w:rFonts w:ascii="Times New Roman" w:hAnsi="Times New Roman" w:cs="Times New Roman"/>
          <w:lang w:eastAsia="zh-CN"/>
        </w:rPr>
        <w:t>he teacher found</w:t>
      </w:r>
      <w:r>
        <w:rPr>
          <w:rFonts w:hint="eastAsia" w:ascii="Times New Roman" w:hAnsi="Times New Roman" w:cs="Times New Roman"/>
          <w:lang w:eastAsia="zh-CN"/>
        </w:rPr>
        <w:t xml:space="preserve"> </w:t>
      </w:r>
      <w:r>
        <w:rPr>
          <w:rFonts w:ascii="Times New Roman" w:hAnsi="Times New Roman" w:cs="Times New Roman"/>
          <w:lang w:eastAsia="zh-CN"/>
        </w:rPr>
        <w:t xml:space="preserve">it and said that ChatGPT generated this page. </w:t>
      </w:r>
      <w:r>
        <w:rPr>
          <w:rFonts w:ascii="Times New Roman" w:hAnsi="Times New Roman" w:cs="Times New Roman"/>
        </w:rPr>
        <w:t xml:space="preserve">The teacher said, "This page is generated by ChatGPT. Do you admit it?" The </w:t>
      </w:r>
      <w:r>
        <w:rPr>
          <w:rFonts w:hint="eastAsia" w:ascii="Times New Roman" w:hAnsi="Times New Roman" w:cs="Times New Roman"/>
          <w:lang w:val="en-US" w:eastAsia="zh-CN"/>
        </w:rPr>
        <w:t xml:space="preserve">Malaysian </w:t>
      </w:r>
      <w:r>
        <w:rPr>
          <w:rFonts w:ascii="Times New Roman" w:hAnsi="Times New Roman" w:cs="Times New Roman"/>
          <w:lang w:eastAsia="zh-CN"/>
        </w:rPr>
        <w:t xml:space="preserve">Chinese </w:t>
      </w:r>
      <w:r>
        <w:rPr>
          <w:rFonts w:ascii="Times New Roman" w:hAnsi="Times New Roman" w:cs="Times New Roman"/>
        </w:rPr>
        <w:t xml:space="preserve">student didn't have a chance and admitted it. So, if you </w:t>
      </w:r>
      <w:r>
        <w:rPr>
          <w:rFonts w:ascii="Times New Roman" w:hAnsi="Times New Roman" w:cs="Times New Roman"/>
          <w:lang w:eastAsia="zh-CN"/>
        </w:rPr>
        <w:t xml:space="preserve">use </w:t>
      </w:r>
      <w:r>
        <w:rPr>
          <w:rFonts w:ascii="Times New Roman" w:hAnsi="Times New Roman" w:cs="Times New Roman"/>
        </w:rPr>
        <w:t xml:space="preserve">Chat GPT to </w:t>
      </w:r>
      <w:r>
        <w:rPr>
          <w:rFonts w:ascii="Times New Roman" w:hAnsi="Times New Roman" w:cs="Times New Roman"/>
          <w:lang w:eastAsia="zh-CN"/>
        </w:rPr>
        <w:t>produce the answer</w:t>
      </w:r>
      <w:r>
        <w:rPr>
          <w:rFonts w:ascii="Times New Roman" w:hAnsi="Times New Roman" w:cs="Times New Roman"/>
        </w:rPr>
        <w:t xml:space="preserve">, the teacher can </w:t>
      </w:r>
      <w:r>
        <w:rPr>
          <w:rFonts w:hint="eastAsia" w:ascii="Times New Roman" w:hAnsi="Times New Roman" w:cs="Times New Roman"/>
          <w:lang w:eastAsia="zh-CN"/>
        </w:rPr>
        <w:t>find it</w:t>
      </w:r>
      <w:r>
        <w:rPr>
          <w:rFonts w:ascii="Times New Roman" w:hAnsi="Times New Roman" w:cs="Times New Roman"/>
        </w:rPr>
        <w:t xml:space="preserve"> even if you write it on paper.</w:t>
      </w:r>
    </w:p>
    <w:p w14:paraId="7829BB9B">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(00:40:16): OK, so are there any cases where mediated technology or social media has harmed your academic </w:t>
      </w:r>
      <w:r>
        <w:rPr>
          <w:rFonts w:hint="eastAsia" w:ascii="Times New Roman" w:hAnsi="Times New Roman" w:cs="Times New Roman"/>
          <w:lang w:eastAsia="zh-CN"/>
        </w:rPr>
        <w:t xml:space="preserve">or </w:t>
      </w:r>
      <w:r>
        <w:rPr>
          <w:rFonts w:ascii="Times New Roman" w:hAnsi="Times New Roman" w:cs="Times New Roman"/>
        </w:rPr>
        <w:t>life?</w:t>
      </w:r>
    </w:p>
    <w:p w14:paraId="286D74ED">
      <w:pPr>
        <w:jc w:val="both"/>
        <w:rPr>
          <w:rFonts w:ascii="Times New Roman" w:hAnsi="Times New Roman" w:cs="Times New Roman"/>
        </w:rPr>
      </w:pPr>
      <w:r>
        <w:rPr>
          <w:rFonts w:ascii="Times New Roman" w:hAnsi="Times New Roman" w:cs="Times New Roman"/>
        </w:rPr>
        <w:t xml:space="preserve">He Jing (00:40:32): Some of the courses in China </w:t>
      </w:r>
      <w:r>
        <w:rPr>
          <w:rFonts w:ascii="Times New Roman" w:hAnsi="Times New Roman" w:cs="Times New Roman"/>
          <w:lang w:eastAsia="zh-CN"/>
        </w:rPr>
        <w:t xml:space="preserve">on </w:t>
      </w:r>
      <w:r>
        <w:rPr>
          <w:rFonts w:hint="eastAsia" w:ascii="Times New Roman" w:hAnsi="Times New Roman"/>
          <w:color w:val="auto"/>
          <w:sz w:val="22"/>
          <w:szCs w:val="24"/>
        </w:rPr>
        <w:t>B</w:t>
      </w:r>
      <w:r>
        <w:rPr>
          <w:rFonts w:hint="eastAsia" w:ascii="Times New Roman" w:hAnsi="Times New Roman"/>
          <w:color w:val="auto"/>
          <w:sz w:val="22"/>
          <w:szCs w:val="24"/>
          <w:lang w:val="zh-CN" w:eastAsia="zh-CN" w:bidi="zh-CN"/>
        </w:rPr>
        <w:t>iliBili</w:t>
      </w:r>
      <w:r>
        <w:rPr>
          <w:rFonts w:hint="eastAsia" w:ascii="Times New Roman" w:hAnsi="Times New Roman"/>
          <w:color w:val="auto"/>
          <w:sz w:val="22"/>
          <w:szCs w:val="24"/>
          <w:lang w:val="en-US" w:eastAsia="zh-CN" w:bidi="zh-CN"/>
        </w:rPr>
        <w:t xml:space="preserve"> </w:t>
      </w:r>
      <w:r>
        <w:rPr>
          <w:rFonts w:ascii="Times New Roman" w:hAnsi="Times New Roman" w:cs="Times New Roman"/>
          <w:lang w:eastAsia="zh-CN"/>
        </w:rPr>
        <w:t>are complicated and sometimes mislead me</w:t>
      </w:r>
      <w:r>
        <w:rPr>
          <w:rFonts w:ascii="Times New Roman" w:hAnsi="Times New Roman" w:cs="Times New Roman"/>
        </w:rPr>
        <w:t>. For example</w:t>
      </w:r>
      <w:r>
        <w:rPr>
          <w:rFonts w:ascii="Times New Roman" w:hAnsi="Times New Roman" w:cs="Times New Roman"/>
          <w:lang w:eastAsia="zh-CN"/>
        </w:rPr>
        <w:t xml:space="preserve">, </w:t>
      </w:r>
      <w:r>
        <w:rPr>
          <w:rFonts w:ascii="Times New Roman" w:hAnsi="Times New Roman" w:cs="Times New Roman"/>
        </w:rPr>
        <w:t xml:space="preserve">discrete mathematics </w:t>
      </w:r>
      <w:r>
        <w:rPr>
          <w:rFonts w:ascii="Times New Roman" w:hAnsi="Times New Roman" w:cs="Times New Roman"/>
          <w:lang w:eastAsia="zh-CN"/>
        </w:rPr>
        <w:t xml:space="preserve">is </w:t>
      </w:r>
      <w:r>
        <w:rPr>
          <w:rFonts w:ascii="Times New Roman" w:hAnsi="Times New Roman" w:cs="Times New Roman"/>
        </w:rPr>
        <w:t>not as complicated as we think</w:t>
      </w:r>
      <w:r>
        <w:rPr>
          <w:rFonts w:ascii="Times New Roman" w:hAnsi="Times New Roman" w:cs="Times New Roman"/>
          <w:lang w:eastAsia="zh-CN"/>
        </w:rPr>
        <w:t xml:space="preserve">. Once, I watched some </w:t>
      </w:r>
      <w:r>
        <w:rPr>
          <w:rFonts w:ascii="Times New Roman" w:hAnsi="Times New Roman" w:cs="Times New Roman"/>
        </w:rPr>
        <w:t>math courses on B</w:t>
      </w:r>
      <w:r>
        <w:rPr>
          <w:rFonts w:hint="eastAsia" w:ascii="Times New Roman" w:hAnsi="Times New Roman" w:cs="Times New Roman"/>
          <w:lang w:eastAsia="zh-CN"/>
        </w:rPr>
        <w:t>ilibili</w:t>
      </w:r>
      <w:r>
        <w:rPr>
          <w:rFonts w:ascii="Times New Roman" w:hAnsi="Times New Roman" w:cs="Times New Roman"/>
          <w:lang w:eastAsia="zh-CN"/>
        </w:rPr>
        <w:t xml:space="preserve"> and then learnt something that I couldn't use in the exams, and I didn't do very well in that course; that</w:t>
      </w:r>
      <w:r>
        <w:rPr>
          <w:rFonts w:ascii="Times New Roman" w:hAnsi="Times New Roman" w:cs="Times New Roman"/>
        </w:rPr>
        <w:t xml:space="preserve"> </w:t>
      </w:r>
      <w:r>
        <w:rPr>
          <w:rFonts w:ascii="Times New Roman" w:hAnsi="Times New Roman" w:cs="Times New Roman"/>
          <w:lang w:eastAsia="zh-CN"/>
        </w:rPr>
        <w:t xml:space="preserve">is, I </w:t>
      </w:r>
      <w:r>
        <w:rPr>
          <w:rFonts w:ascii="Times New Roman" w:hAnsi="Times New Roman" w:cs="Times New Roman"/>
        </w:rPr>
        <w:t xml:space="preserve">failed </w:t>
      </w:r>
      <w:r>
        <w:rPr>
          <w:rFonts w:ascii="Times New Roman" w:hAnsi="Times New Roman" w:cs="Times New Roman"/>
          <w:lang w:eastAsia="zh-CN"/>
        </w:rPr>
        <w:t xml:space="preserve">that </w:t>
      </w:r>
      <w:r>
        <w:rPr>
          <w:rFonts w:ascii="Times New Roman" w:hAnsi="Times New Roman" w:cs="Times New Roman"/>
        </w:rPr>
        <w:t>course</w:t>
      </w:r>
      <w:r>
        <w:rPr>
          <w:rFonts w:ascii="Times New Roman" w:hAnsi="Times New Roman" w:cs="Times New Roman"/>
          <w:lang w:eastAsia="zh-CN"/>
        </w:rPr>
        <w:t xml:space="preserve">. I learnt a lot of discrete </w:t>
      </w:r>
      <w:r>
        <w:rPr>
          <w:rFonts w:ascii="Times New Roman" w:hAnsi="Times New Roman" w:cs="Times New Roman"/>
        </w:rPr>
        <w:t xml:space="preserve">math </w:t>
      </w:r>
      <w:r>
        <w:rPr>
          <w:rFonts w:ascii="Times New Roman" w:hAnsi="Times New Roman" w:cs="Times New Roman"/>
          <w:lang w:eastAsia="zh-CN"/>
        </w:rPr>
        <w:t xml:space="preserve">on </w:t>
      </w:r>
      <w:r>
        <w:rPr>
          <w:rFonts w:ascii="Times New Roman" w:hAnsi="Times New Roman" w:cs="Times New Roman"/>
        </w:rPr>
        <w:t>B</w:t>
      </w:r>
      <w:r>
        <w:rPr>
          <w:rFonts w:ascii="Times New Roman" w:hAnsi="Times New Roman" w:cs="Times New Roman"/>
          <w:lang w:eastAsia="zh-CN"/>
        </w:rPr>
        <w:t>ilibili</w:t>
      </w:r>
      <w:r>
        <w:rPr>
          <w:rFonts w:ascii="Times New Roman" w:hAnsi="Times New Roman" w:cs="Times New Roman"/>
        </w:rPr>
        <w:t>,</w:t>
      </w:r>
      <w:r>
        <w:rPr>
          <w:rFonts w:hint="eastAsia" w:ascii="Times New Roman" w:hAnsi="Times New Roman" w:cs="Times New Roman"/>
          <w:lang w:eastAsia="zh-CN"/>
        </w:rPr>
        <w:t xml:space="preserve"> </w:t>
      </w:r>
      <w:r>
        <w:rPr>
          <w:rFonts w:ascii="Times New Roman" w:hAnsi="Times New Roman" w:cs="Times New Roman"/>
        </w:rPr>
        <w:t>but</w:t>
      </w:r>
      <w:r>
        <w:rPr>
          <w:rFonts w:ascii="Times New Roman" w:hAnsi="Times New Roman" w:cs="Times New Roman"/>
          <w:lang w:eastAsia="zh-CN"/>
        </w:rPr>
        <w:t xml:space="preserve"> it </w:t>
      </w:r>
      <w:r>
        <w:rPr>
          <w:rFonts w:ascii="Times New Roman" w:hAnsi="Times New Roman" w:cs="Times New Roman"/>
        </w:rPr>
        <w:t>didn't work.</w:t>
      </w:r>
    </w:p>
    <w:p w14:paraId="613C17E7">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(00:42:33): OK, thanks, He Jing, for sharing</w:t>
      </w:r>
      <w:r>
        <w:rPr>
          <w:rFonts w:ascii="Times New Roman" w:hAnsi="Times New Roman" w:cs="Times New Roman"/>
          <w:lang w:eastAsia="zh-CN"/>
        </w:rPr>
        <w:t xml:space="preserve">. </w:t>
      </w:r>
      <w:r>
        <w:rPr>
          <w:rFonts w:ascii="Times New Roman" w:hAnsi="Times New Roman" w:cs="Times New Roman"/>
        </w:rPr>
        <w:t>Nana, is there any media technology or social media that has played a very important role in your learning process and whether it has negatively impacted you?</w:t>
      </w:r>
    </w:p>
    <w:p w14:paraId="3EA4DC77">
      <w:pPr>
        <w:jc w:val="both"/>
        <w:rPr>
          <w:rFonts w:ascii="Times New Roman" w:hAnsi="Times New Roman" w:cs="Times New Roman"/>
        </w:rPr>
      </w:pPr>
      <w:r>
        <w:rPr>
          <w:rFonts w:ascii="Times New Roman" w:hAnsi="Times New Roman" w:cs="Times New Roman"/>
        </w:rPr>
        <w:t xml:space="preserve">Spicy (00:42:50): For me, it's Little Red Book, I guess, because before, when I wasn't good at writing essays, I would go to Little Red Book and read those STRUCTURE </w:t>
      </w:r>
      <w:r>
        <w:rPr>
          <w:rFonts w:ascii="Times New Roman" w:hAnsi="Times New Roman" w:cs="Times New Roman"/>
          <w:lang w:eastAsia="zh-CN"/>
        </w:rPr>
        <w:t>shares</w:t>
      </w:r>
      <w:r>
        <w:rPr>
          <w:rFonts w:ascii="Times New Roman" w:hAnsi="Times New Roman" w:cs="Times New Roman"/>
        </w:rPr>
        <w:t xml:space="preserve">, and </w:t>
      </w:r>
      <w:r>
        <w:rPr>
          <w:rFonts w:ascii="Times New Roman" w:hAnsi="Times New Roman" w:cs="Times New Roman"/>
          <w:lang w:eastAsia="zh-CN"/>
        </w:rPr>
        <w:t xml:space="preserve">then I would go to </w:t>
      </w:r>
      <w:r>
        <w:rPr>
          <w:rFonts w:ascii="Times New Roman" w:hAnsi="Times New Roman" w:cs="Times New Roman"/>
        </w:rPr>
        <w:t xml:space="preserve">write my essays, and then I </w:t>
      </w:r>
      <w:r>
        <w:rPr>
          <w:rFonts w:ascii="Times New Roman" w:hAnsi="Times New Roman" w:cs="Times New Roman"/>
          <w:lang w:eastAsia="zh-CN"/>
        </w:rPr>
        <w:t xml:space="preserve">found out that the </w:t>
      </w:r>
      <w:r>
        <w:rPr>
          <w:rFonts w:ascii="Times New Roman" w:hAnsi="Times New Roman" w:cs="Times New Roman"/>
        </w:rPr>
        <w:t xml:space="preserve">structure of the </w:t>
      </w:r>
      <w:r>
        <w:rPr>
          <w:rFonts w:ascii="Times New Roman" w:hAnsi="Times New Roman" w:cs="Times New Roman"/>
          <w:lang w:eastAsia="zh-CN"/>
        </w:rPr>
        <w:t xml:space="preserve">writing that was shared on </w:t>
      </w:r>
      <w:r>
        <w:rPr>
          <w:rFonts w:ascii="Times New Roman" w:hAnsi="Times New Roman" w:cs="Times New Roman"/>
        </w:rPr>
        <w:t xml:space="preserve">Little Red Book was </w:t>
      </w:r>
      <w:r>
        <w:rPr>
          <w:rFonts w:ascii="Times New Roman" w:hAnsi="Times New Roman" w:cs="Times New Roman"/>
          <w:lang w:eastAsia="zh-CN"/>
        </w:rPr>
        <w:t xml:space="preserve">basically </w:t>
      </w:r>
      <w:r>
        <w:rPr>
          <w:rFonts w:ascii="Times New Roman" w:hAnsi="Times New Roman" w:cs="Times New Roman"/>
        </w:rPr>
        <w:t xml:space="preserve">correct. </w:t>
      </w:r>
      <w:r>
        <w:rPr>
          <w:rFonts w:ascii="Times New Roman" w:hAnsi="Times New Roman" w:cs="Times New Roman"/>
          <w:lang w:eastAsia="zh-CN"/>
        </w:rPr>
        <w:t xml:space="preserve">Sometimes, I get a lot of tips about university selection from Little Red Book, and from there, I learn about course selection barriers and course selection </w:t>
      </w:r>
      <w:r>
        <w:rPr>
          <w:rFonts w:ascii="Times New Roman" w:hAnsi="Times New Roman" w:cs="Times New Roman"/>
        </w:rPr>
        <w:t xml:space="preserve">recommendations. The next aspect is that the food and drink aspect </w:t>
      </w:r>
      <w:r>
        <w:rPr>
          <w:rFonts w:ascii="Times New Roman" w:hAnsi="Times New Roman" w:cs="Times New Roman"/>
          <w:lang w:eastAsia="zh-CN"/>
        </w:rPr>
        <w:t xml:space="preserve">shared on Little Red Book </w:t>
      </w:r>
      <w:r>
        <w:rPr>
          <w:rFonts w:ascii="Times New Roman" w:hAnsi="Times New Roman" w:cs="Times New Roman"/>
        </w:rPr>
        <w:t xml:space="preserve">is also very </w:t>
      </w:r>
      <w:r>
        <w:rPr>
          <w:rFonts w:ascii="Times New Roman" w:hAnsi="Times New Roman" w:cs="Times New Roman"/>
          <w:lang w:eastAsia="zh-CN"/>
        </w:rPr>
        <w:t xml:space="preserve">good, </w:t>
      </w:r>
      <w:r>
        <w:rPr>
          <w:rFonts w:ascii="Times New Roman" w:hAnsi="Times New Roman" w:cs="Times New Roman"/>
        </w:rPr>
        <w:t>and I have not stepped on any mines for the time being</w:t>
      </w:r>
      <w:r>
        <w:rPr>
          <w:rFonts w:ascii="Times New Roman" w:hAnsi="Times New Roman" w:cs="Times New Roman"/>
          <w:lang w:eastAsia="zh-CN"/>
        </w:rPr>
        <w:t xml:space="preserve">. Overall, </w:t>
      </w:r>
      <w:r>
        <w:rPr>
          <w:rFonts w:ascii="Times New Roman" w:hAnsi="Times New Roman" w:cs="Times New Roman"/>
        </w:rPr>
        <w:t xml:space="preserve">Little Red Book </w:t>
      </w:r>
      <w:r>
        <w:rPr>
          <w:rFonts w:ascii="Times New Roman" w:hAnsi="Times New Roman" w:cs="Times New Roman"/>
          <w:lang w:eastAsia="zh-CN"/>
        </w:rPr>
        <w:t>has helped me a lot in my studies, life, and entertainment</w:t>
      </w:r>
      <w:r>
        <w:rPr>
          <w:rFonts w:ascii="Times New Roman" w:hAnsi="Times New Roman" w:cs="Times New Roman"/>
        </w:rPr>
        <w:t>.</w:t>
      </w:r>
    </w:p>
    <w:p w14:paraId="12DBA110">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(00:43:25): And is there any social software that has buried you</w:t>
      </w:r>
      <w:r>
        <w:rPr>
          <w:rFonts w:ascii="Times New Roman" w:hAnsi="Times New Roman" w:cs="Times New Roman"/>
          <w:lang w:eastAsia="zh-CN"/>
        </w:rPr>
        <w:t>?</w:t>
      </w:r>
    </w:p>
    <w:p w14:paraId="7CEB6E69">
      <w:pPr>
        <w:jc w:val="both"/>
        <w:rPr>
          <w:rFonts w:ascii="Times New Roman" w:hAnsi="Times New Roman" w:cs="Times New Roman"/>
        </w:rPr>
      </w:pPr>
      <w:r>
        <w:rPr>
          <w:rFonts w:ascii="Times New Roman" w:hAnsi="Times New Roman" w:cs="Times New Roman"/>
        </w:rPr>
        <w:t>Spicy (00:43:31): Not yet.</w:t>
      </w:r>
    </w:p>
    <w:p w14:paraId="7D81FEF2">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(00:43:32): OK, thank you for sharing</w:t>
      </w:r>
      <w:r>
        <w:rPr>
          <w:rFonts w:ascii="Times New Roman" w:hAnsi="Times New Roman" w:cs="Times New Roman"/>
          <w:lang w:eastAsia="zh-CN"/>
        </w:rPr>
        <w:t xml:space="preserve">. </w:t>
      </w:r>
      <w:r>
        <w:rPr>
          <w:rFonts w:ascii="Times New Roman" w:hAnsi="Times New Roman" w:cs="Times New Roman"/>
        </w:rPr>
        <w:t xml:space="preserve">Next, could </w:t>
      </w:r>
      <w:r>
        <w:rPr>
          <w:rFonts w:ascii="Times New Roman" w:hAnsi="Times New Roman" w:cs="Times New Roman"/>
          <w:lang w:eastAsia="zh-CN"/>
        </w:rPr>
        <w:t>Tan</w:t>
      </w:r>
      <w:r>
        <w:rPr>
          <w:rFonts w:hint="eastAsia" w:ascii="Times New Roman" w:hAnsi="Times New Roman" w:cs="Times New Roman"/>
          <w:lang w:eastAsia="zh-CN"/>
        </w:rPr>
        <w:t>J</w:t>
      </w:r>
      <w:r>
        <w:rPr>
          <w:rFonts w:ascii="Times New Roman" w:hAnsi="Times New Roman" w:cs="Times New Roman"/>
          <w:lang w:eastAsia="zh-CN"/>
        </w:rPr>
        <w:t xml:space="preserve">un </w:t>
      </w:r>
      <w:r>
        <w:rPr>
          <w:rFonts w:ascii="Times New Roman" w:hAnsi="Times New Roman" w:cs="Times New Roman"/>
        </w:rPr>
        <w:t>please tell us which social media software has had a very good positive and negative impact on you</w:t>
      </w:r>
      <w:r>
        <w:rPr>
          <w:rFonts w:ascii="Times New Roman" w:hAnsi="Times New Roman" w:cs="Times New Roman"/>
          <w:lang w:eastAsia="zh-CN"/>
        </w:rPr>
        <w:t>?</w:t>
      </w:r>
    </w:p>
    <w:p w14:paraId="443E4D37">
      <w:pPr>
        <w:jc w:val="both"/>
        <w:rPr>
          <w:rFonts w:ascii="Times New Roman" w:hAnsi="Times New Roman" w:cs="Times New Roman"/>
        </w:rPr>
      </w:pPr>
      <w:r>
        <w:rPr>
          <w:rFonts w:ascii="Times New Roman" w:hAnsi="Times New Roman" w:cs="Times New Roman"/>
          <w:lang w:eastAsia="zh-CN"/>
        </w:rPr>
        <w:t xml:space="preserve">Tan Jun </w:t>
      </w:r>
      <w:r>
        <w:rPr>
          <w:rFonts w:ascii="Times New Roman" w:hAnsi="Times New Roman" w:cs="Times New Roman"/>
        </w:rPr>
        <w:t>(00:43:49): Actually, I don't use TikTok much; I like to use TikTok to search for some information; this</w:t>
      </w:r>
      <w:r>
        <w:rPr>
          <w:rFonts w:ascii="Times New Roman" w:hAnsi="Times New Roman" w:cs="Times New Roman"/>
          <w:lang w:eastAsia="zh-CN"/>
        </w:rPr>
        <w:t xml:space="preserve"> kind of </w:t>
      </w:r>
      <w:r>
        <w:rPr>
          <w:rFonts w:ascii="Times New Roman" w:hAnsi="Times New Roman" w:cs="Times New Roman"/>
        </w:rPr>
        <w:t xml:space="preserve">video feeling is more intuitive. I use TikTok to </w:t>
      </w:r>
      <w:r>
        <w:rPr>
          <w:rFonts w:ascii="Times New Roman" w:hAnsi="Times New Roman" w:cs="Times New Roman"/>
          <w:lang w:eastAsia="zh-CN"/>
        </w:rPr>
        <w:t xml:space="preserve">search for information on </w:t>
      </w:r>
      <w:r>
        <w:rPr>
          <w:rFonts w:ascii="Times New Roman" w:hAnsi="Times New Roman" w:cs="Times New Roman"/>
        </w:rPr>
        <w:t xml:space="preserve">travelling and </w:t>
      </w:r>
      <w:r>
        <w:rPr>
          <w:rFonts w:ascii="Times New Roman" w:hAnsi="Times New Roman" w:cs="Times New Roman"/>
          <w:lang w:eastAsia="zh-CN"/>
        </w:rPr>
        <w:t xml:space="preserve">studying </w:t>
      </w:r>
      <w:r>
        <w:rPr>
          <w:rFonts w:ascii="Times New Roman" w:hAnsi="Times New Roman" w:cs="Times New Roman"/>
        </w:rPr>
        <w:t xml:space="preserve">in </w:t>
      </w:r>
      <w:r>
        <w:rPr>
          <w:rFonts w:ascii="Times New Roman" w:hAnsi="Times New Roman" w:cs="Times New Roman"/>
          <w:lang w:eastAsia="zh-CN"/>
        </w:rPr>
        <w:t>Malaysia</w:t>
      </w:r>
      <w:r>
        <w:rPr>
          <w:rFonts w:ascii="Times New Roman" w:hAnsi="Times New Roman" w:cs="Times New Roman"/>
        </w:rPr>
        <w:t xml:space="preserve">. The downside </w:t>
      </w:r>
      <w:r>
        <w:rPr>
          <w:rFonts w:ascii="Times New Roman" w:hAnsi="Times New Roman" w:cs="Times New Roman"/>
          <w:lang w:eastAsia="zh-CN"/>
        </w:rPr>
        <w:t xml:space="preserve">is that </w:t>
      </w:r>
      <w:r>
        <w:rPr>
          <w:rFonts w:ascii="Times New Roman" w:hAnsi="Times New Roman" w:cs="Times New Roman"/>
        </w:rPr>
        <w:t xml:space="preserve">the information may be too fragmented </w:t>
      </w:r>
      <w:r>
        <w:rPr>
          <w:rFonts w:ascii="Times New Roman" w:hAnsi="Times New Roman" w:cs="Times New Roman"/>
          <w:lang w:eastAsia="zh-CN"/>
        </w:rPr>
        <w:t xml:space="preserve">to </w:t>
      </w:r>
      <w:r>
        <w:rPr>
          <w:rFonts w:ascii="Times New Roman" w:hAnsi="Times New Roman" w:cs="Times New Roman"/>
        </w:rPr>
        <w:t xml:space="preserve">give </w:t>
      </w:r>
      <w:r>
        <w:rPr>
          <w:rFonts w:ascii="Times New Roman" w:hAnsi="Times New Roman" w:cs="Times New Roman"/>
          <w:lang w:eastAsia="zh-CN"/>
        </w:rPr>
        <w:t>a</w:t>
      </w:r>
      <w:r>
        <w:rPr>
          <w:rFonts w:ascii="Times New Roman" w:hAnsi="Times New Roman" w:cs="Times New Roman"/>
        </w:rPr>
        <w:t xml:space="preserve"> comprehensive comparison </w:t>
      </w:r>
      <w:r>
        <w:rPr>
          <w:rFonts w:ascii="Times New Roman" w:hAnsi="Times New Roman" w:cs="Times New Roman"/>
          <w:lang w:eastAsia="zh-CN"/>
        </w:rPr>
        <w:t xml:space="preserve">and </w:t>
      </w:r>
      <w:r>
        <w:rPr>
          <w:rFonts w:ascii="Times New Roman" w:hAnsi="Times New Roman" w:cs="Times New Roman"/>
        </w:rPr>
        <w:t>systematic support.</w:t>
      </w:r>
    </w:p>
    <w:p w14:paraId="5FCA14F5">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(00:44:56): Do you feel like </w:t>
      </w:r>
      <w:r>
        <w:rPr>
          <w:rFonts w:ascii="Times New Roman" w:hAnsi="Times New Roman" w:cs="Times New Roman"/>
          <w:lang w:eastAsia="zh-CN"/>
        </w:rPr>
        <w:t xml:space="preserve">this way </w:t>
      </w:r>
      <w:r>
        <w:rPr>
          <w:rFonts w:ascii="Times New Roman" w:hAnsi="Times New Roman" w:cs="Times New Roman"/>
        </w:rPr>
        <w:t>it's costing you too much energy to judge the information, or is it costing you too much time on it for you to feel bad?</w:t>
      </w:r>
    </w:p>
    <w:p w14:paraId="0E258BE8">
      <w:pPr>
        <w:jc w:val="both"/>
        <w:rPr>
          <w:rFonts w:ascii="Times New Roman" w:hAnsi="Times New Roman" w:cs="Times New Roman"/>
        </w:rPr>
      </w:pPr>
      <w:r>
        <w:rPr>
          <w:rFonts w:ascii="Times New Roman" w:hAnsi="Times New Roman" w:cs="Times New Roman"/>
          <w:lang w:eastAsia="zh-CN"/>
        </w:rPr>
        <w:t xml:space="preserve">Tan Jun </w:t>
      </w:r>
      <w:r>
        <w:rPr>
          <w:rFonts w:ascii="Times New Roman" w:hAnsi="Times New Roman" w:cs="Times New Roman"/>
        </w:rPr>
        <w:t xml:space="preserve">(00:45:16): Not really, it's kind of mutual; after all, TikTok is a short video platform, and its content is probably just a few minutes </w:t>
      </w:r>
      <w:r>
        <w:rPr>
          <w:rFonts w:ascii="Times New Roman" w:hAnsi="Times New Roman" w:cs="Times New Roman"/>
          <w:lang w:eastAsia="zh-CN"/>
        </w:rPr>
        <w:t xml:space="preserve">to </w:t>
      </w:r>
      <w:r>
        <w:rPr>
          <w:rFonts w:ascii="Times New Roman" w:hAnsi="Times New Roman" w:cs="Times New Roman"/>
        </w:rPr>
        <w:t xml:space="preserve">20 minutes </w:t>
      </w:r>
      <w:r>
        <w:rPr>
          <w:rFonts w:ascii="Times New Roman" w:hAnsi="Times New Roman" w:cs="Times New Roman"/>
          <w:lang w:eastAsia="zh-CN"/>
        </w:rPr>
        <w:t xml:space="preserve">or so. Unlike </w:t>
      </w:r>
      <w:r>
        <w:rPr>
          <w:rFonts w:ascii="Times New Roman" w:hAnsi="Times New Roman" w:cs="Times New Roman"/>
        </w:rPr>
        <w:t>B</w:t>
      </w:r>
      <w:r>
        <w:rPr>
          <w:rFonts w:hint="eastAsia" w:ascii="Times New Roman" w:hAnsi="Times New Roman" w:cs="Times New Roman"/>
          <w:lang w:eastAsia="zh-CN"/>
        </w:rPr>
        <w:t>iilibili</w:t>
      </w:r>
      <w:r>
        <w:rPr>
          <w:rFonts w:ascii="Times New Roman" w:hAnsi="Times New Roman" w:cs="Times New Roman"/>
          <w:lang w:eastAsia="zh-CN"/>
        </w:rPr>
        <w:t>, which</w:t>
      </w:r>
      <w:r>
        <w:rPr>
          <w:rFonts w:ascii="Times New Roman" w:hAnsi="Times New Roman" w:cs="Times New Roman"/>
        </w:rPr>
        <w:t xml:space="preserve"> will have a relatively systematic teaching course, I may also be figure fast,</w:t>
      </w:r>
      <w:r>
        <w:rPr>
          <w:rFonts w:ascii="Times New Roman" w:hAnsi="Times New Roman" w:cs="Times New Roman"/>
          <w:lang w:eastAsia="zh-CN"/>
        </w:rPr>
        <w:t xml:space="preserve"> so </w:t>
      </w:r>
      <w:r>
        <w:rPr>
          <w:rFonts w:ascii="Times New Roman" w:hAnsi="Times New Roman" w:cs="Times New Roman"/>
        </w:rPr>
        <w:t>both reasons will be there.</w:t>
      </w:r>
    </w:p>
    <w:p w14:paraId="730B2251">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(00:45:57): OK, thanks! Next, could </w:t>
      </w:r>
      <w:r>
        <w:rPr>
          <w:rFonts w:ascii="Times New Roman" w:hAnsi="Times New Roman" w:cs="Times New Roman"/>
          <w:lang w:eastAsia="zh-CN"/>
        </w:rPr>
        <w:t xml:space="preserve">Willie </w:t>
      </w:r>
      <w:r>
        <w:rPr>
          <w:rFonts w:ascii="Times New Roman" w:hAnsi="Times New Roman" w:cs="Times New Roman"/>
        </w:rPr>
        <w:t>please share some of the techniques of this medium that have played a very important role in your learning process?</w:t>
      </w:r>
    </w:p>
    <w:p w14:paraId="29B1357B">
      <w:pPr>
        <w:jc w:val="both"/>
        <w:rPr>
          <w:rFonts w:ascii="Times New Roman" w:hAnsi="Times New Roman" w:cs="Times New Roman"/>
          <w:lang w:eastAsia="zh-CN"/>
        </w:rPr>
      </w:pPr>
      <w:r>
        <w:rPr>
          <w:rFonts w:ascii="Times New Roman" w:hAnsi="Times New Roman" w:cs="Times New Roman"/>
        </w:rPr>
        <w:t>Gong Zhiwei (00:46:10): Learning is more of a translation software</w:t>
      </w:r>
      <w:r>
        <w:rPr>
          <w:rFonts w:ascii="Times New Roman" w:hAnsi="Times New Roman" w:cs="Times New Roman"/>
          <w:lang w:eastAsia="zh-CN"/>
        </w:rPr>
        <w:t xml:space="preserve"> because my English is quite poor, and I mainly rely on translation software to improve my learning</w:t>
      </w:r>
      <w:r>
        <w:rPr>
          <w:rFonts w:ascii="Times New Roman" w:hAnsi="Times New Roman" w:cs="Times New Roman"/>
        </w:rPr>
        <w:t>. Occasionally, I will also go to search for some things in a DouYin</w:t>
      </w:r>
      <w:r>
        <w:rPr>
          <w:rFonts w:ascii="Times New Roman" w:hAnsi="Times New Roman" w:cs="Times New Roman"/>
          <w:lang w:eastAsia="zh-CN"/>
        </w:rPr>
        <w:t xml:space="preserve">, </w:t>
      </w:r>
      <w:r>
        <w:rPr>
          <w:rFonts w:hint="eastAsia" w:ascii="Times New Roman" w:hAnsi="Times New Roman" w:cs="Times New Roman"/>
          <w:lang w:eastAsia="zh-CN"/>
        </w:rPr>
        <w:t xml:space="preserve">Little Red Book. For </w:t>
      </w:r>
      <w:r>
        <w:rPr>
          <w:rFonts w:ascii="Times New Roman" w:hAnsi="Times New Roman" w:cs="Times New Roman"/>
        </w:rPr>
        <w:t>example, there is homework</w:t>
      </w:r>
      <w:r>
        <w:rPr>
          <w:rFonts w:ascii="Times New Roman" w:hAnsi="Times New Roman" w:cs="Times New Roman"/>
          <w:lang w:eastAsia="zh-CN"/>
        </w:rPr>
        <w:t>, and I'm not very good at writing, especially in</w:t>
      </w:r>
      <w:r>
        <w:rPr>
          <w:rFonts w:hint="eastAsia" w:ascii="Times New Roman" w:hAnsi="Times New Roman" w:cs="Times New Roman"/>
          <w:lang w:eastAsia="zh-CN"/>
        </w:rPr>
        <w:t xml:space="preserve"> </w:t>
      </w:r>
      <w:r>
        <w:rPr>
          <w:rFonts w:ascii="Times New Roman" w:hAnsi="Times New Roman" w:cs="Times New Roman"/>
          <w:lang w:eastAsia="zh-CN"/>
        </w:rPr>
        <w:t>the</w:t>
      </w:r>
      <w:r>
        <w:rPr>
          <w:rFonts w:hint="eastAsia" w:ascii="Times New Roman" w:hAnsi="Times New Roman" w:cs="Times New Roman"/>
          <w:lang w:eastAsia="zh-CN"/>
        </w:rPr>
        <w:t xml:space="preserve"> </w:t>
      </w:r>
      <w:r>
        <w:rPr>
          <w:rFonts w:ascii="Times New Roman" w:hAnsi="Times New Roman" w:cs="Times New Roman"/>
          <w:lang w:eastAsia="zh-CN"/>
        </w:rPr>
        <w:t xml:space="preserve">UM writing </w:t>
      </w:r>
      <w:r>
        <w:rPr>
          <w:rFonts w:ascii="Times New Roman" w:hAnsi="Times New Roman" w:cs="Times New Roman"/>
        </w:rPr>
        <w:t>format</w:t>
      </w:r>
      <w:r>
        <w:rPr>
          <w:rFonts w:hint="eastAsia" w:ascii="Times New Roman" w:hAnsi="Times New Roman" w:cs="Times New Roman"/>
          <w:lang w:eastAsia="zh-CN"/>
        </w:rPr>
        <w:t>. Then</w:t>
      </w:r>
      <w:r>
        <w:rPr>
          <w:rFonts w:ascii="Times New Roman" w:hAnsi="Times New Roman" w:cs="Times New Roman"/>
        </w:rPr>
        <w:t>, I will search by Little Red Book; the results all searched some of their writing and learning tips and advice</w:t>
      </w:r>
      <w:r>
        <w:rPr>
          <w:rFonts w:hint="eastAsia" w:ascii="Times New Roman" w:hAnsi="Times New Roman" w:cs="Times New Roman"/>
          <w:lang w:eastAsia="zh-CN"/>
        </w:rPr>
        <w:t xml:space="preserve"> from other students</w:t>
      </w:r>
      <w:r>
        <w:rPr>
          <w:rFonts w:ascii="Times New Roman" w:hAnsi="Times New Roman" w:cs="Times New Roman"/>
        </w:rPr>
        <w:t xml:space="preserve">. I think </w:t>
      </w:r>
      <w:r>
        <w:rPr>
          <w:rFonts w:ascii="Times New Roman" w:hAnsi="Times New Roman" w:cs="Times New Roman"/>
          <w:lang w:eastAsia="zh-CN"/>
        </w:rPr>
        <w:t xml:space="preserve">these platforms </w:t>
      </w:r>
      <w:r>
        <w:rPr>
          <w:rFonts w:ascii="Times New Roman" w:hAnsi="Times New Roman" w:cs="Times New Roman"/>
        </w:rPr>
        <w:t>have helped me a lot with</w:t>
      </w:r>
      <w:r>
        <w:rPr>
          <w:rFonts w:ascii="Times New Roman" w:hAnsi="Times New Roman" w:cs="Times New Roman"/>
          <w:lang w:eastAsia="zh-CN"/>
        </w:rPr>
        <w:t xml:space="preserve"> my learning. </w:t>
      </w:r>
      <w:r>
        <w:rPr>
          <w:rFonts w:ascii="Times New Roman" w:hAnsi="Times New Roman" w:cs="Times New Roman"/>
        </w:rPr>
        <w:t>The negative situation may be DouYin; sometimes, I cannot stop watching, and it wastes</w:t>
      </w:r>
      <w:r>
        <w:rPr>
          <w:rFonts w:ascii="Times New Roman" w:hAnsi="Times New Roman" w:cs="Times New Roman"/>
          <w:lang w:eastAsia="zh-CN"/>
        </w:rPr>
        <w:t xml:space="preserve"> </w:t>
      </w:r>
      <w:r>
        <w:rPr>
          <w:rFonts w:ascii="Times New Roman" w:hAnsi="Times New Roman" w:cs="Times New Roman"/>
        </w:rPr>
        <w:t xml:space="preserve">time. </w:t>
      </w:r>
      <w:r>
        <w:rPr>
          <w:rFonts w:ascii="Times New Roman" w:hAnsi="Times New Roman" w:cs="Times New Roman"/>
          <w:lang w:eastAsia="zh-CN"/>
        </w:rPr>
        <w:t xml:space="preserve">Another thing is the </w:t>
      </w:r>
      <w:r>
        <w:rPr>
          <w:rFonts w:ascii="Times New Roman" w:hAnsi="Times New Roman" w:cs="Times New Roman"/>
        </w:rPr>
        <w:t xml:space="preserve">fragmentation </w:t>
      </w:r>
      <w:r>
        <w:rPr>
          <w:rFonts w:ascii="Times New Roman" w:hAnsi="Times New Roman" w:cs="Times New Roman"/>
          <w:lang w:eastAsia="zh-CN"/>
        </w:rPr>
        <w:t xml:space="preserve">of short video content, as mentioned by the previous student; many contents </w:t>
      </w:r>
      <w:r>
        <w:rPr>
          <w:rFonts w:ascii="Times New Roman" w:hAnsi="Times New Roman" w:cs="Times New Roman"/>
        </w:rPr>
        <w:t xml:space="preserve">can only provide you with some information </w:t>
      </w:r>
      <w:r>
        <w:rPr>
          <w:rFonts w:ascii="Times New Roman" w:hAnsi="Times New Roman" w:cs="Times New Roman"/>
          <w:lang w:eastAsia="zh-CN"/>
        </w:rPr>
        <w:t>briefly</w:t>
      </w:r>
      <w:r>
        <w:rPr>
          <w:rFonts w:ascii="Times New Roman" w:hAnsi="Times New Roman" w:cs="Times New Roman"/>
        </w:rPr>
        <w:t xml:space="preserve">, but </w:t>
      </w:r>
      <w:r>
        <w:rPr>
          <w:rFonts w:ascii="Times New Roman" w:hAnsi="Times New Roman" w:cs="Times New Roman"/>
          <w:lang w:eastAsia="zh-CN"/>
        </w:rPr>
        <w:t xml:space="preserve">whether </w:t>
      </w:r>
      <w:r>
        <w:rPr>
          <w:rFonts w:ascii="Times New Roman" w:hAnsi="Times New Roman" w:cs="Times New Roman"/>
        </w:rPr>
        <w:t>the information is useful</w:t>
      </w:r>
      <w:r>
        <w:rPr>
          <w:rFonts w:ascii="Times New Roman" w:hAnsi="Times New Roman" w:cs="Times New Roman"/>
          <w:lang w:eastAsia="zh-CN"/>
        </w:rPr>
        <w:t xml:space="preserve"> or not, you </w:t>
      </w:r>
      <w:r>
        <w:rPr>
          <w:rFonts w:ascii="Times New Roman" w:hAnsi="Times New Roman" w:cs="Times New Roman"/>
        </w:rPr>
        <w:t xml:space="preserve">still must </w:t>
      </w:r>
      <w:r>
        <w:rPr>
          <w:rFonts w:hint="eastAsia" w:ascii="Times New Roman" w:hAnsi="Times New Roman" w:cs="Times New Roman"/>
          <w:lang w:eastAsia="zh-CN"/>
        </w:rPr>
        <w:t>justify</w:t>
      </w:r>
      <w:r>
        <w:rPr>
          <w:rFonts w:ascii="Times New Roman" w:hAnsi="Times New Roman" w:cs="Times New Roman"/>
        </w:rPr>
        <w:t xml:space="preserve"> it by yourself, so </w:t>
      </w:r>
      <w:r>
        <w:rPr>
          <w:rFonts w:ascii="Times New Roman" w:hAnsi="Times New Roman" w:cs="Times New Roman"/>
          <w:lang w:eastAsia="zh-CN"/>
        </w:rPr>
        <w:t xml:space="preserve">you need to exercise self-restraint in </w:t>
      </w:r>
      <w:r>
        <w:rPr>
          <w:rFonts w:ascii="Times New Roman" w:hAnsi="Times New Roman" w:cs="Times New Roman"/>
        </w:rPr>
        <w:t xml:space="preserve">this </w:t>
      </w:r>
      <w:r>
        <w:rPr>
          <w:rFonts w:ascii="Times New Roman" w:hAnsi="Times New Roman" w:cs="Times New Roman"/>
          <w:lang w:eastAsia="zh-CN"/>
        </w:rPr>
        <w:t>aspect.</w:t>
      </w:r>
    </w:p>
    <w:p w14:paraId="081EB95E">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(00:47:54): OK, thank you for sharing. Finally, can Jen tell us about the social media that has been helpful to you in your learning adjustment process?</w:t>
      </w:r>
    </w:p>
    <w:p w14:paraId="447E5B98">
      <w:pPr>
        <w:jc w:val="both"/>
        <w:rPr>
          <w:rFonts w:ascii="Times New Roman" w:hAnsi="Times New Roman" w:cs="Times New Roman"/>
        </w:rPr>
      </w:pPr>
      <w:r>
        <w:rPr>
          <w:rFonts w:ascii="Times New Roman" w:hAnsi="Times New Roman" w:cs="Times New Roman"/>
        </w:rPr>
        <w:t xml:space="preserve">Jen(00:48:07): </w:t>
      </w:r>
      <w:r>
        <w:rPr>
          <w:rFonts w:ascii="Times New Roman" w:hAnsi="Times New Roman" w:cs="Times New Roman"/>
          <w:lang w:val="en-US" w:eastAsia="zh-CN"/>
        </w:rPr>
        <w:t>I tried using Chat GPT to reduce the repetition rate, which was incredibly effective. However, I believe the teacher can notice it, and I'll make additional corrections later.</w:t>
      </w:r>
      <w:bookmarkStart w:id="0" w:name="_GoBack"/>
      <w:bookmarkEnd w:id="0"/>
    </w:p>
    <w:p w14:paraId="4FED8DFD">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(00:49:51): </w:t>
      </w:r>
      <w:r>
        <w:rPr>
          <w:rFonts w:ascii="Times New Roman" w:hAnsi="Times New Roman" w:cs="Times New Roman"/>
          <w:lang w:eastAsia="zh-CN"/>
        </w:rPr>
        <w:t xml:space="preserve">OK, </w:t>
      </w:r>
      <w:r>
        <w:rPr>
          <w:rFonts w:ascii="Times New Roman" w:hAnsi="Times New Roman" w:cs="Times New Roman"/>
        </w:rPr>
        <w:t>what's the biggest challenge you've encountered in your studies and life in Malaysia?</w:t>
      </w:r>
    </w:p>
    <w:p w14:paraId="0BFAE8F3">
      <w:pPr>
        <w:jc w:val="both"/>
        <w:rPr>
          <w:rFonts w:ascii="Times New Roman" w:hAnsi="Times New Roman" w:cs="Times New Roman"/>
        </w:rPr>
      </w:pPr>
      <w:r>
        <w:rPr>
          <w:rFonts w:ascii="Times New Roman" w:hAnsi="Times New Roman" w:cs="Times New Roman"/>
        </w:rPr>
        <w:t xml:space="preserve">Jen(00:50:03): Self-discipline. I </w:t>
      </w:r>
      <w:r>
        <w:rPr>
          <w:rFonts w:ascii="Times New Roman" w:hAnsi="Times New Roman" w:cs="Times New Roman"/>
          <w:lang w:eastAsia="zh-CN"/>
        </w:rPr>
        <w:t xml:space="preserve">usually </w:t>
      </w:r>
      <w:r>
        <w:rPr>
          <w:rFonts w:ascii="Times New Roman" w:hAnsi="Times New Roman" w:cs="Times New Roman"/>
        </w:rPr>
        <w:t xml:space="preserve">like to brush the video number of </w:t>
      </w:r>
      <w:r>
        <w:rPr>
          <w:rFonts w:ascii="Times New Roman" w:hAnsi="Times New Roman" w:cs="Times New Roman"/>
          <w:lang w:eastAsia="zh-CN"/>
        </w:rPr>
        <w:t xml:space="preserve">WeChat, </w:t>
      </w:r>
      <w:r>
        <w:rPr>
          <w:rFonts w:ascii="Times New Roman" w:hAnsi="Times New Roman" w:cs="Times New Roman"/>
        </w:rPr>
        <w:t xml:space="preserve">but I can't stop when I brush it, and sometimes, even when I write </w:t>
      </w:r>
      <w:r>
        <w:rPr>
          <w:rFonts w:ascii="Times New Roman" w:hAnsi="Times New Roman" w:cs="Times New Roman"/>
          <w:lang w:eastAsia="zh-CN"/>
        </w:rPr>
        <w:t xml:space="preserve">my homework and </w:t>
      </w:r>
      <w:r>
        <w:rPr>
          <w:rFonts w:ascii="Times New Roman" w:hAnsi="Times New Roman" w:cs="Times New Roman"/>
        </w:rPr>
        <w:t>thesis</w:t>
      </w:r>
      <w:r>
        <w:rPr>
          <w:rFonts w:ascii="Times New Roman" w:hAnsi="Times New Roman" w:cs="Times New Roman"/>
          <w:lang w:eastAsia="zh-CN"/>
        </w:rPr>
        <w:t xml:space="preserve">, I will put on the video. Although I </w:t>
      </w:r>
      <w:r>
        <w:rPr>
          <w:rFonts w:ascii="Times New Roman" w:hAnsi="Times New Roman" w:cs="Times New Roman"/>
        </w:rPr>
        <w:t xml:space="preserve">think </w:t>
      </w:r>
      <w:r>
        <w:rPr>
          <w:rFonts w:ascii="Times New Roman" w:hAnsi="Times New Roman" w:cs="Times New Roman"/>
          <w:lang w:eastAsia="zh-CN"/>
        </w:rPr>
        <w:t xml:space="preserve">this is a </w:t>
      </w:r>
      <w:r>
        <w:rPr>
          <w:rFonts w:ascii="Times New Roman" w:hAnsi="Times New Roman" w:cs="Times New Roman"/>
        </w:rPr>
        <w:t xml:space="preserve">waste of time, I can't stop, especially at night when I don't want to go to bed, but also brush until I doze off and then go to sleep; I think </w:t>
      </w:r>
      <w:r>
        <w:rPr>
          <w:rFonts w:ascii="Times New Roman" w:hAnsi="Times New Roman" w:cs="Times New Roman"/>
          <w:lang w:eastAsia="zh-CN"/>
        </w:rPr>
        <w:t xml:space="preserve">I </w:t>
      </w:r>
      <w:r>
        <w:rPr>
          <w:rFonts w:ascii="Times New Roman" w:hAnsi="Times New Roman" w:cs="Times New Roman"/>
        </w:rPr>
        <w:t>can't control it</w:t>
      </w:r>
      <w:r>
        <w:rPr>
          <w:rFonts w:ascii="Times New Roman" w:hAnsi="Times New Roman" w:cs="Times New Roman"/>
          <w:lang w:eastAsia="zh-CN"/>
        </w:rPr>
        <w:t>, is the biggest challenge I have encountered in the study</w:t>
      </w:r>
      <w:r>
        <w:rPr>
          <w:rFonts w:ascii="Times New Roman" w:hAnsi="Times New Roman" w:cs="Times New Roman"/>
        </w:rPr>
        <w:t>.</w:t>
      </w:r>
    </w:p>
    <w:p w14:paraId="3EEDA551">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(00:50:50): </w:t>
      </w:r>
      <w:r>
        <w:rPr>
          <w:rFonts w:ascii="Times New Roman" w:hAnsi="Times New Roman" w:cs="Times New Roman"/>
          <w:lang w:eastAsia="zh-CN"/>
        </w:rPr>
        <w:t xml:space="preserve">Indeed, </w:t>
      </w:r>
      <w:r>
        <w:rPr>
          <w:rFonts w:ascii="Times New Roman" w:hAnsi="Times New Roman" w:cs="Times New Roman"/>
        </w:rPr>
        <w:t>have you ever encountered any such situations during your study abroad that you couldn't accept and understand because of cultural differences</w:t>
      </w:r>
      <w:r>
        <w:rPr>
          <w:rFonts w:ascii="Times New Roman" w:hAnsi="Times New Roman" w:cs="Times New Roman"/>
          <w:lang w:eastAsia="zh-CN"/>
        </w:rPr>
        <w:t>?</w:t>
      </w:r>
    </w:p>
    <w:p w14:paraId="693EBFB5">
      <w:pPr>
        <w:jc w:val="both"/>
        <w:rPr>
          <w:rFonts w:ascii="Times New Roman" w:hAnsi="Times New Roman" w:cs="Times New Roman"/>
        </w:rPr>
      </w:pPr>
      <w:r>
        <w:rPr>
          <w:rFonts w:ascii="Times New Roman" w:hAnsi="Times New Roman" w:cs="Times New Roman"/>
          <w:lang w:eastAsia="zh-CN"/>
        </w:rPr>
        <w:t xml:space="preserve">Jen </w:t>
      </w:r>
      <w:r>
        <w:rPr>
          <w:rFonts w:ascii="Times New Roman" w:hAnsi="Times New Roman" w:cs="Times New Roman"/>
        </w:rPr>
        <w:t xml:space="preserve">(00:51:19): It's </w:t>
      </w:r>
      <w:r>
        <w:rPr>
          <w:rFonts w:ascii="Times New Roman" w:hAnsi="Times New Roman" w:cs="Times New Roman"/>
          <w:lang w:eastAsia="zh-CN"/>
        </w:rPr>
        <w:t>inefficient over here, and it sometimes feels funny</w:t>
      </w:r>
      <w:r>
        <w:rPr>
          <w:rFonts w:ascii="Times New Roman" w:hAnsi="Times New Roman" w:cs="Times New Roman"/>
        </w:rPr>
        <w:t>.</w:t>
      </w:r>
    </w:p>
    <w:p w14:paraId="04D9CC98">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(00:51:24): How do you define funny?</w:t>
      </w:r>
    </w:p>
    <w:p w14:paraId="2C8CDFF2">
      <w:pPr>
        <w:jc w:val="both"/>
        <w:rPr>
          <w:rFonts w:ascii="Times New Roman" w:hAnsi="Times New Roman" w:cs="Times New Roman"/>
        </w:rPr>
      </w:pPr>
      <w:r>
        <w:rPr>
          <w:rFonts w:ascii="Times New Roman" w:hAnsi="Times New Roman" w:cs="Times New Roman"/>
          <w:lang w:eastAsia="zh-CN"/>
        </w:rPr>
        <w:t xml:space="preserve">Jen </w:t>
      </w:r>
      <w:r>
        <w:rPr>
          <w:rFonts w:ascii="Times New Roman" w:hAnsi="Times New Roman" w:cs="Times New Roman"/>
        </w:rPr>
        <w:t xml:space="preserve">(00:51:27): </w:t>
      </w:r>
      <w:r>
        <w:rPr>
          <w:rFonts w:ascii="Times New Roman" w:hAnsi="Times New Roman" w:cs="Times New Roman"/>
          <w:lang w:eastAsia="zh-CN"/>
        </w:rPr>
        <w:t xml:space="preserve">For example, </w:t>
      </w:r>
      <w:r>
        <w:rPr>
          <w:rFonts w:ascii="Times New Roman" w:hAnsi="Times New Roman" w:cs="Times New Roman"/>
        </w:rPr>
        <w:t xml:space="preserve">last year, </w:t>
      </w:r>
      <w:r>
        <w:rPr>
          <w:rFonts w:ascii="Times New Roman" w:hAnsi="Times New Roman" w:cs="Times New Roman"/>
          <w:lang w:eastAsia="zh-CN"/>
        </w:rPr>
        <w:t xml:space="preserve">I went to get a haircut. I waited for half a day, and the barber said that I should wait for a while. He had to have lunch first, and then I waited for a long time, and I finally went to the barbershop next door. </w:t>
      </w:r>
      <w:r>
        <w:rPr>
          <w:rFonts w:ascii="Times New Roman" w:hAnsi="Times New Roman" w:cs="Times New Roman"/>
        </w:rPr>
        <w:t xml:space="preserve">If this is in China, it is business </w:t>
      </w:r>
      <w:r>
        <w:rPr>
          <w:rFonts w:ascii="Times New Roman" w:hAnsi="Times New Roman" w:cs="Times New Roman"/>
          <w:lang w:eastAsia="zh-CN"/>
        </w:rPr>
        <w:t xml:space="preserve">before lunch and </w:t>
      </w:r>
      <w:r>
        <w:rPr>
          <w:rFonts w:ascii="Times New Roman" w:hAnsi="Times New Roman" w:cs="Times New Roman"/>
        </w:rPr>
        <w:t xml:space="preserve">will never let </w:t>
      </w:r>
      <w:r>
        <w:rPr>
          <w:rFonts w:ascii="Times New Roman" w:hAnsi="Times New Roman" w:cs="Times New Roman"/>
          <w:lang w:eastAsia="zh-CN"/>
        </w:rPr>
        <w:t xml:space="preserve">customers </w:t>
      </w:r>
      <w:r>
        <w:rPr>
          <w:rFonts w:ascii="Times New Roman" w:hAnsi="Times New Roman" w:cs="Times New Roman"/>
        </w:rPr>
        <w:t>go next door.</w:t>
      </w:r>
    </w:p>
    <w:p w14:paraId="60A97370">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(00:52:17): In terms of service, culture is different; we are the customer first, and this side is the self-first.</w:t>
      </w:r>
    </w:p>
    <w:p w14:paraId="5A27B00D">
      <w:pPr>
        <w:jc w:val="both"/>
        <w:rPr>
          <w:rFonts w:ascii="Times New Roman" w:hAnsi="Times New Roman" w:cs="Times New Roman"/>
        </w:rPr>
      </w:pPr>
      <w:r>
        <w:rPr>
          <w:rFonts w:ascii="Times New Roman" w:hAnsi="Times New Roman" w:cs="Times New Roman"/>
        </w:rPr>
        <w:t xml:space="preserve">Jen(00:52:19): Yes, </w:t>
      </w:r>
      <w:r>
        <w:rPr>
          <w:rFonts w:ascii="Times New Roman" w:hAnsi="Times New Roman" w:cs="Times New Roman"/>
          <w:lang w:eastAsia="zh-CN"/>
        </w:rPr>
        <w:t xml:space="preserve">the domestic </w:t>
      </w:r>
      <w:r>
        <w:rPr>
          <w:rFonts w:ascii="Times New Roman" w:hAnsi="Times New Roman" w:cs="Times New Roman"/>
        </w:rPr>
        <w:t xml:space="preserve">will never let the customer go to the barbershop next door, even if hungry, and </w:t>
      </w:r>
      <w:r>
        <w:rPr>
          <w:rFonts w:ascii="Times New Roman" w:hAnsi="Times New Roman" w:cs="Times New Roman"/>
          <w:lang w:eastAsia="zh-CN"/>
        </w:rPr>
        <w:t xml:space="preserve">will give customers </w:t>
      </w:r>
      <w:r>
        <w:rPr>
          <w:rFonts w:ascii="Times New Roman" w:hAnsi="Times New Roman" w:cs="Times New Roman"/>
        </w:rPr>
        <w:t xml:space="preserve">a </w:t>
      </w:r>
      <w:r>
        <w:rPr>
          <w:rFonts w:ascii="Times New Roman" w:hAnsi="Times New Roman" w:cs="Times New Roman"/>
          <w:lang w:eastAsia="zh-CN"/>
        </w:rPr>
        <w:t>haircut</w:t>
      </w:r>
      <w:r>
        <w:rPr>
          <w:rFonts w:ascii="Times New Roman" w:hAnsi="Times New Roman" w:cs="Times New Roman"/>
        </w:rPr>
        <w:t xml:space="preserve">. </w:t>
      </w:r>
      <w:r>
        <w:rPr>
          <w:rFonts w:ascii="Times New Roman" w:hAnsi="Times New Roman" w:cs="Times New Roman"/>
          <w:lang w:eastAsia="zh-CN"/>
        </w:rPr>
        <w:t xml:space="preserve">In addition, this side of many </w:t>
      </w:r>
      <w:r>
        <w:rPr>
          <w:rFonts w:ascii="Times New Roman" w:hAnsi="Times New Roman" w:cs="Times New Roman"/>
        </w:rPr>
        <w:t>restaurants also have a weekly holiday day</w:t>
      </w:r>
      <w:r>
        <w:rPr>
          <w:rFonts w:ascii="Times New Roman" w:hAnsi="Times New Roman" w:cs="Times New Roman"/>
          <w:lang w:eastAsia="zh-CN"/>
        </w:rPr>
        <w:t>; many times you go, he may not be open; their public holidays basically do not open, but you also cannot eat. I</w:t>
      </w:r>
      <w:r>
        <w:rPr>
          <w:rFonts w:ascii="Times New Roman" w:hAnsi="Times New Roman" w:cs="Times New Roman"/>
        </w:rPr>
        <w:t xml:space="preserve"> think this is too different from the domestic, </w:t>
      </w:r>
      <w:r>
        <w:rPr>
          <w:rFonts w:ascii="Times New Roman" w:hAnsi="Times New Roman" w:cs="Times New Roman"/>
          <w:lang w:eastAsia="zh-CN"/>
        </w:rPr>
        <w:t xml:space="preserve">their local people </w:t>
      </w:r>
      <w:r>
        <w:rPr>
          <w:rFonts w:ascii="Times New Roman" w:hAnsi="Times New Roman" w:cs="Times New Roman"/>
        </w:rPr>
        <w:t>do business is too Buddhist.</w:t>
      </w:r>
    </w:p>
    <w:p w14:paraId="2F40431E">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(00:53:20): OK, thanks for sharing</w:t>
      </w:r>
      <w:r>
        <w:rPr>
          <w:rFonts w:ascii="Times New Roman" w:hAnsi="Times New Roman" w:cs="Times New Roman"/>
          <w:lang w:eastAsia="zh-CN"/>
        </w:rPr>
        <w:t xml:space="preserve">. </w:t>
      </w:r>
      <w:r>
        <w:rPr>
          <w:rFonts w:ascii="Times New Roman" w:hAnsi="Times New Roman" w:cs="Times New Roman"/>
        </w:rPr>
        <w:t xml:space="preserve">Nana, I would like to ask you </w:t>
      </w:r>
      <w:r>
        <w:rPr>
          <w:rFonts w:ascii="Times New Roman" w:hAnsi="Times New Roman" w:cs="Times New Roman"/>
          <w:lang w:eastAsia="zh-CN"/>
        </w:rPr>
        <w:t>what the greatest difficulties and challenges you encountered while studying in Malaysia were</w:t>
      </w:r>
      <w:r>
        <w:rPr>
          <w:rFonts w:ascii="Times New Roman" w:hAnsi="Times New Roman" w:cs="Times New Roman"/>
        </w:rPr>
        <w:t>.</w:t>
      </w:r>
    </w:p>
    <w:p w14:paraId="2AA67E6B">
      <w:pPr>
        <w:jc w:val="both"/>
        <w:rPr>
          <w:rFonts w:ascii="Times New Roman" w:hAnsi="Times New Roman" w:cs="Times New Roman"/>
        </w:rPr>
      </w:pPr>
      <w:r>
        <w:rPr>
          <w:rFonts w:ascii="Times New Roman" w:hAnsi="Times New Roman" w:cs="Times New Roman"/>
        </w:rPr>
        <w:t xml:space="preserve">Spicy(00:53:36): Because I'm applying for a master's degree, I need to maintain a </w:t>
      </w:r>
      <w:r>
        <w:rPr>
          <w:rFonts w:ascii="Times New Roman" w:hAnsi="Times New Roman" w:cs="Times New Roman"/>
          <w:lang w:eastAsia="zh-CN"/>
        </w:rPr>
        <w:t xml:space="preserve">high </w:t>
      </w:r>
      <w:r>
        <w:rPr>
          <w:rFonts w:ascii="Times New Roman" w:hAnsi="Times New Roman" w:cs="Times New Roman"/>
        </w:rPr>
        <w:t xml:space="preserve">GPA </w:t>
      </w:r>
      <w:r>
        <w:rPr>
          <w:rFonts w:ascii="Times New Roman" w:hAnsi="Times New Roman" w:cs="Times New Roman"/>
          <w:lang w:eastAsia="zh-CN"/>
        </w:rPr>
        <w:t>every</w:t>
      </w:r>
      <w:r>
        <w:rPr>
          <w:rFonts w:ascii="Times New Roman" w:hAnsi="Times New Roman" w:cs="Times New Roman"/>
        </w:rPr>
        <w:t xml:space="preserve"> semester during my undergraduate years to benefit</w:t>
      </w:r>
      <w:r>
        <w:rPr>
          <w:rFonts w:ascii="Times New Roman" w:hAnsi="Times New Roman" w:cs="Times New Roman"/>
          <w:lang w:eastAsia="zh-CN"/>
        </w:rPr>
        <w:t xml:space="preserve"> </w:t>
      </w:r>
      <w:r>
        <w:rPr>
          <w:rFonts w:ascii="Times New Roman" w:hAnsi="Times New Roman" w:cs="Times New Roman"/>
        </w:rPr>
        <w:t xml:space="preserve">my master's </w:t>
      </w:r>
      <w:r>
        <w:rPr>
          <w:rFonts w:ascii="Times New Roman" w:hAnsi="Times New Roman" w:cs="Times New Roman"/>
          <w:lang w:eastAsia="zh-CN"/>
        </w:rPr>
        <w:t xml:space="preserve">application. </w:t>
      </w:r>
      <w:r>
        <w:rPr>
          <w:rFonts w:ascii="Times New Roman" w:hAnsi="Times New Roman" w:cs="Times New Roman"/>
        </w:rPr>
        <w:t>However, when I teamed up with first-year students before, I found out that their academic level was very low; they couldn't write essays, choose classes, basically couldn't do anything, and all had to ask me</w:t>
      </w:r>
      <w:r>
        <w:rPr>
          <w:rFonts w:ascii="Times New Roman" w:hAnsi="Times New Roman" w:cs="Times New Roman"/>
          <w:lang w:eastAsia="zh-CN"/>
        </w:rPr>
        <w:t xml:space="preserve">. </w:t>
      </w:r>
      <w:r>
        <w:rPr>
          <w:rFonts w:ascii="Times New Roman" w:hAnsi="Times New Roman" w:cs="Times New Roman"/>
        </w:rPr>
        <w:t xml:space="preserve">One of my classes is called the research method, which </w:t>
      </w:r>
      <w:r>
        <w:rPr>
          <w:rFonts w:ascii="Times New Roman" w:hAnsi="Times New Roman" w:cs="Times New Roman"/>
          <w:lang w:eastAsia="zh-CN"/>
        </w:rPr>
        <w:t xml:space="preserve">requires us to </w:t>
      </w:r>
      <w:r>
        <w:rPr>
          <w:rFonts w:ascii="Times New Roman" w:hAnsi="Times New Roman" w:cs="Times New Roman"/>
        </w:rPr>
        <w:t>write essays that</w:t>
      </w:r>
      <w:r>
        <w:rPr>
          <w:rFonts w:ascii="Times New Roman" w:hAnsi="Times New Roman" w:cs="Times New Roman"/>
          <w:lang w:eastAsia="zh-CN"/>
        </w:rPr>
        <w:t xml:space="preserve"> </w:t>
      </w:r>
      <w:r>
        <w:rPr>
          <w:rFonts w:ascii="Times New Roman" w:hAnsi="Times New Roman" w:cs="Times New Roman"/>
        </w:rPr>
        <w:t xml:space="preserve">are quite professional. </w:t>
      </w:r>
      <w:r>
        <w:rPr>
          <w:rFonts w:ascii="Times New Roman" w:hAnsi="Times New Roman" w:cs="Times New Roman"/>
          <w:lang w:eastAsia="zh-CN"/>
        </w:rPr>
        <w:t xml:space="preserve">However, I </w:t>
      </w:r>
      <w:r>
        <w:rPr>
          <w:rFonts w:ascii="Times New Roman" w:hAnsi="Times New Roman" w:cs="Times New Roman"/>
        </w:rPr>
        <w:t xml:space="preserve">only got a B in that class because </w:t>
      </w:r>
      <w:r>
        <w:rPr>
          <w:rFonts w:ascii="Times New Roman" w:hAnsi="Times New Roman" w:cs="Times New Roman"/>
          <w:lang w:eastAsia="zh-CN"/>
        </w:rPr>
        <w:t>my teammates were dragging me down</w:t>
      </w:r>
      <w:r>
        <w:rPr>
          <w:rFonts w:ascii="Times New Roman" w:hAnsi="Times New Roman" w:cs="Times New Roman"/>
        </w:rPr>
        <w:t xml:space="preserve">. In another class, I teamed up with another person who took the initiative to apply to do a presentation. Still, in the end, he was completely off-topic </w:t>
      </w:r>
      <w:r>
        <w:rPr>
          <w:rFonts w:ascii="Times New Roman" w:hAnsi="Times New Roman" w:cs="Times New Roman"/>
          <w:lang w:eastAsia="zh-CN"/>
        </w:rPr>
        <w:t xml:space="preserve">when he </w:t>
      </w:r>
      <w:r>
        <w:rPr>
          <w:rFonts w:ascii="Times New Roman" w:hAnsi="Times New Roman" w:cs="Times New Roman"/>
        </w:rPr>
        <w:t>did it. So, it</w:t>
      </w:r>
      <w:r>
        <w:rPr>
          <w:rFonts w:ascii="Times New Roman" w:hAnsi="Times New Roman" w:cs="Times New Roman"/>
          <w:lang w:eastAsia="zh-CN"/>
        </w:rPr>
        <w:t>'</w:t>
      </w:r>
      <w:r>
        <w:rPr>
          <w:rFonts w:ascii="Times New Roman" w:hAnsi="Times New Roman" w:cs="Times New Roman"/>
        </w:rPr>
        <w:t xml:space="preserve">s a big headache for me </w:t>
      </w:r>
      <w:r>
        <w:rPr>
          <w:rFonts w:ascii="Times New Roman" w:hAnsi="Times New Roman" w:cs="Times New Roman"/>
          <w:lang w:eastAsia="zh-CN"/>
        </w:rPr>
        <w:t xml:space="preserve">regarding </w:t>
      </w:r>
      <w:r>
        <w:rPr>
          <w:rFonts w:ascii="Times New Roman" w:hAnsi="Times New Roman" w:cs="Times New Roman"/>
        </w:rPr>
        <w:t xml:space="preserve">teaming up for </w:t>
      </w:r>
      <w:r>
        <w:rPr>
          <w:rFonts w:ascii="Times New Roman" w:hAnsi="Times New Roman" w:cs="Times New Roman"/>
          <w:lang w:eastAsia="zh-CN"/>
        </w:rPr>
        <w:t>assignments.</w:t>
      </w:r>
    </w:p>
    <w:p w14:paraId="1AB2A29E">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(00:54:38): Yesterday, there was</w:t>
      </w:r>
      <w:r>
        <w:rPr>
          <w:rFonts w:ascii="Times New Roman" w:hAnsi="Times New Roman" w:cs="Times New Roman"/>
          <w:lang w:eastAsia="zh-CN"/>
        </w:rPr>
        <w:t xml:space="preserve"> a </w:t>
      </w:r>
      <w:r>
        <w:rPr>
          <w:rFonts w:ascii="Times New Roman" w:hAnsi="Times New Roman" w:cs="Times New Roman"/>
        </w:rPr>
        <w:t>sister of Indy's who did the same thing</w:t>
      </w:r>
      <w:r>
        <w:rPr>
          <w:rFonts w:ascii="Times New Roman" w:hAnsi="Times New Roman" w:cs="Times New Roman"/>
          <w:lang w:eastAsia="zh-CN"/>
        </w:rPr>
        <w:t xml:space="preserve">, and </w:t>
      </w:r>
      <w:r>
        <w:rPr>
          <w:rFonts w:ascii="Times New Roman" w:hAnsi="Times New Roman" w:cs="Times New Roman"/>
        </w:rPr>
        <w:t xml:space="preserve">she also mentioned that she would try to work with </w:t>
      </w:r>
      <w:r>
        <w:rPr>
          <w:rFonts w:hint="eastAsia" w:ascii="Times New Roman" w:hAnsi="Times New Roman" w:cs="Times New Roman"/>
          <w:lang w:val="en-US" w:eastAsia="zh-CN"/>
        </w:rPr>
        <w:t xml:space="preserve">Malaysian </w:t>
      </w:r>
      <w:r>
        <w:rPr>
          <w:rFonts w:ascii="Times New Roman" w:hAnsi="Times New Roman" w:cs="Times New Roman"/>
        </w:rPr>
        <w:t xml:space="preserve">Chinese if she could choose her </w:t>
      </w:r>
      <w:r>
        <w:rPr>
          <w:rFonts w:ascii="Times New Roman" w:hAnsi="Times New Roman" w:cs="Times New Roman"/>
          <w:lang w:eastAsia="zh-CN"/>
        </w:rPr>
        <w:t>teammates.</w:t>
      </w:r>
    </w:p>
    <w:p w14:paraId="0AFAF693">
      <w:pPr>
        <w:jc w:val="both"/>
        <w:rPr>
          <w:rFonts w:ascii="Times New Roman" w:hAnsi="Times New Roman" w:cs="Times New Roman"/>
        </w:rPr>
      </w:pPr>
      <w:r>
        <w:rPr>
          <w:rFonts w:ascii="Times New Roman" w:hAnsi="Times New Roman" w:cs="Times New Roman"/>
        </w:rPr>
        <w:t>Spicy (00:54:49): Yeah</w:t>
      </w:r>
      <w:r>
        <w:rPr>
          <w:rFonts w:ascii="Times New Roman" w:hAnsi="Times New Roman" w:cs="Times New Roman"/>
          <w:lang w:eastAsia="zh-CN"/>
        </w:rPr>
        <w:t>, that's what I thought</w:t>
      </w:r>
      <w:r>
        <w:rPr>
          <w:rFonts w:ascii="Times New Roman" w:hAnsi="Times New Roman" w:cs="Times New Roman"/>
        </w:rPr>
        <w:t>.</w:t>
      </w:r>
    </w:p>
    <w:p w14:paraId="442D2637">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(00:54:53): OK, apart from the challenges in cooperative learning, were there any cultural differences that </w:t>
      </w:r>
      <w:r>
        <w:rPr>
          <w:rFonts w:ascii="Times New Roman" w:hAnsi="Times New Roman" w:cs="Times New Roman"/>
          <w:lang w:eastAsia="zh-CN"/>
        </w:rPr>
        <w:t xml:space="preserve">you </w:t>
      </w:r>
      <w:r>
        <w:rPr>
          <w:rFonts w:ascii="Times New Roman" w:hAnsi="Times New Roman" w:cs="Times New Roman"/>
        </w:rPr>
        <w:t>couldn't understand and accept, such as religious culture, food culture, dress culture or the way of communicating with your tutor that you found difficult to accept?</w:t>
      </w:r>
    </w:p>
    <w:p w14:paraId="00F660E6">
      <w:pPr>
        <w:jc w:val="both"/>
        <w:rPr>
          <w:rFonts w:ascii="Times New Roman" w:hAnsi="Times New Roman" w:cs="Times New Roman"/>
        </w:rPr>
      </w:pPr>
      <w:r>
        <w:rPr>
          <w:rFonts w:ascii="Times New Roman" w:hAnsi="Times New Roman" w:cs="Times New Roman"/>
        </w:rPr>
        <w:t xml:space="preserve">Spicy(00:55:14): In terms of religion, they </w:t>
      </w:r>
      <w:r>
        <w:rPr>
          <w:rFonts w:ascii="Times New Roman" w:hAnsi="Times New Roman" w:cs="Times New Roman"/>
          <w:lang w:eastAsia="zh-CN"/>
        </w:rPr>
        <w:t>pray every day</w:t>
      </w:r>
      <w:r>
        <w:rPr>
          <w:rFonts w:ascii="Times New Roman" w:hAnsi="Times New Roman" w:cs="Times New Roman"/>
        </w:rPr>
        <w:t xml:space="preserve">, and they often </w:t>
      </w:r>
      <w:r>
        <w:rPr>
          <w:rFonts w:ascii="Times New Roman" w:hAnsi="Times New Roman" w:cs="Times New Roman"/>
          <w:lang w:eastAsia="zh-CN"/>
        </w:rPr>
        <w:t xml:space="preserve">start praying with loudspeakers at </w:t>
      </w:r>
      <w:r>
        <w:rPr>
          <w:rFonts w:ascii="Times New Roman" w:hAnsi="Times New Roman" w:cs="Times New Roman"/>
        </w:rPr>
        <w:t>6 am</w:t>
      </w:r>
      <w:r>
        <w:rPr>
          <w:rFonts w:ascii="Times New Roman" w:hAnsi="Times New Roman" w:cs="Times New Roman"/>
          <w:lang w:eastAsia="zh-CN"/>
        </w:rPr>
        <w:t xml:space="preserve">, which </w:t>
      </w:r>
      <w:r>
        <w:rPr>
          <w:rFonts w:ascii="Times New Roman" w:hAnsi="Times New Roman" w:cs="Times New Roman"/>
        </w:rPr>
        <w:t xml:space="preserve">affects their rest if </w:t>
      </w:r>
      <w:r>
        <w:rPr>
          <w:rFonts w:ascii="Times New Roman" w:hAnsi="Times New Roman" w:cs="Times New Roman"/>
          <w:lang w:eastAsia="zh-CN"/>
        </w:rPr>
        <w:t>they</w:t>
      </w:r>
      <w:r>
        <w:rPr>
          <w:rFonts w:ascii="Times New Roman" w:hAnsi="Times New Roman" w:cs="Times New Roman"/>
        </w:rPr>
        <w:t xml:space="preserve"> live close to each other</w:t>
      </w:r>
      <w:r>
        <w:rPr>
          <w:rFonts w:ascii="Times New Roman" w:hAnsi="Times New Roman" w:cs="Times New Roman"/>
          <w:lang w:eastAsia="zh-CN"/>
        </w:rPr>
        <w:t xml:space="preserve">, but </w:t>
      </w:r>
      <w:r>
        <w:rPr>
          <w:rFonts w:ascii="Times New Roman" w:hAnsi="Times New Roman" w:cs="Times New Roman"/>
        </w:rPr>
        <w:t>nothing else.</w:t>
      </w:r>
    </w:p>
    <w:p w14:paraId="49F92C8C">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(00:55:29): OK, thanks</w:t>
      </w:r>
      <w:r>
        <w:rPr>
          <w:rFonts w:ascii="Times New Roman" w:hAnsi="Times New Roman" w:cs="Times New Roman"/>
          <w:lang w:eastAsia="zh-CN"/>
        </w:rPr>
        <w:t xml:space="preserve">. </w:t>
      </w:r>
      <w:r>
        <w:rPr>
          <w:rFonts w:ascii="Times New Roman" w:hAnsi="Times New Roman" w:cs="Times New Roman"/>
        </w:rPr>
        <w:t>Hi Jing, I'd like to ask you what the biggest difficulties and challenges you've encountered are.</w:t>
      </w:r>
    </w:p>
    <w:p w14:paraId="15FD6285">
      <w:pPr>
        <w:jc w:val="both"/>
        <w:rPr>
          <w:rFonts w:ascii="Times New Roman" w:hAnsi="Times New Roman" w:cs="Times New Roman"/>
          <w:lang w:eastAsia="zh-CN"/>
        </w:rPr>
      </w:pPr>
      <w:r>
        <w:rPr>
          <w:rFonts w:ascii="Times New Roman" w:hAnsi="Times New Roman" w:cs="Times New Roman"/>
        </w:rPr>
        <w:t xml:space="preserve">He Jing (00:55:40): </w:t>
      </w:r>
      <w:r>
        <w:rPr>
          <w:rFonts w:ascii="Times New Roman" w:hAnsi="Times New Roman" w:cs="Times New Roman"/>
          <w:lang w:eastAsia="zh-CN"/>
        </w:rPr>
        <w:t xml:space="preserve">My biggest difficulty </w:t>
      </w:r>
      <w:r>
        <w:rPr>
          <w:rFonts w:ascii="Times New Roman" w:hAnsi="Times New Roman" w:cs="Times New Roman"/>
        </w:rPr>
        <w:t>is also the examination</w:t>
      </w:r>
      <w:r>
        <w:rPr>
          <w:rFonts w:ascii="Times New Roman" w:hAnsi="Times New Roman" w:cs="Times New Roman"/>
          <w:lang w:eastAsia="zh-CN"/>
        </w:rPr>
        <w:t xml:space="preserve">; the score is low, and </w:t>
      </w:r>
      <w:r>
        <w:rPr>
          <w:rFonts w:ascii="Times New Roman" w:hAnsi="Times New Roman" w:cs="Times New Roman"/>
        </w:rPr>
        <w:t xml:space="preserve">that's definitely not good. But I'm </w:t>
      </w:r>
      <w:r>
        <w:rPr>
          <w:rFonts w:ascii="Times New Roman" w:hAnsi="Times New Roman" w:cs="Times New Roman"/>
          <w:lang w:eastAsia="zh-CN"/>
        </w:rPr>
        <w:t xml:space="preserve">studying </w:t>
      </w:r>
      <w:r>
        <w:rPr>
          <w:rFonts w:ascii="Times New Roman" w:hAnsi="Times New Roman" w:cs="Times New Roman"/>
        </w:rPr>
        <w:t>science and engineering</w:t>
      </w:r>
      <w:r>
        <w:rPr>
          <w:rFonts w:ascii="Times New Roman" w:hAnsi="Times New Roman" w:cs="Times New Roman"/>
          <w:lang w:eastAsia="zh-CN"/>
        </w:rPr>
        <w:t xml:space="preserve"> and </w:t>
      </w:r>
      <w:r>
        <w:rPr>
          <w:rFonts w:ascii="Times New Roman" w:hAnsi="Times New Roman" w:cs="Times New Roman"/>
        </w:rPr>
        <w:t xml:space="preserve">can't get a high </w:t>
      </w:r>
      <w:r>
        <w:rPr>
          <w:rFonts w:ascii="Times New Roman" w:hAnsi="Times New Roman" w:cs="Times New Roman"/>
          <w:lang w:eastAsia="zh-CN"/>
        </w:rPr>
        <w:t>score</w:t>
      </w:r>
      <w:r>
        <w:rPr>
          <w:rFonts w:ascii="Times New Roman" w:hAnsi="Times New Roman" w:cs="Times New Roman"/>
        </w:rPr>
        <w:t xml:space="preserve">. </w:t>
      </w:r>
      <w:r>
        <w:rPr>
          <w:rFonts w:ascii="Times New Roman" w:hAnsi="Times New Roman" w:cs="Times New Roman"/>
          <w:lang w:eastAsia="zh-CN"/>
        </w:rPr>
        <w:t xml:space="preserve">When it comes to </w:t>
      </w:r>
      <w:r>
        <w:rPr>
          <w:rFonts w:ascii="Times New Roman" w:hAnsi="Times New Roman" w:cs="Times New Roman"/>
        </w:rPr>
        <w:t xml:space="preserve">cooperation, </w:t>
      </w:r>
      <w:r>
        <w:rPr>
          <w:rFonts w:ascii="Times New Roman" w:hAnsi="Times New Roman" w:cs="Times New Roman"/>
          <w:lang w:eastAsia="zh-CN"/>
        </w:rPr>
        <w:t xml:space="preserve">I think </w:t>
      </w:r>
      <w:r>
        <w:rPr>
          <w:rFonts w:ascii="Times New Roman" w:hAnsi="Times New Roman" w:cs="Times New Roman"/>
        </w:rPr>
        <w:t>it depends on the people.</w:t>
      </w:r>
      <w:r>
        <w:rPr>
          <w:rFonts w:ascii="Times New Roman" w:hAnsi="Times New Roman" w:cs="Times New Roman"/>
          <w:lang w:eastAsia="zh-CN"/>
        </w:rPr>
        <w:t xml:space="preserve"> There are a lot of </w:t>
      </w:r>
      <w:r>
        <w:rPr>
          <w:rFonts w:hint="eastAsia" w:ascii="Times New Roman" w:hAnsi="Times New Roman" w:cs="Times New Roman"/>
          <w:lang w:val="en-US" w:eastAsia="zh-CN"/>
        </w:rPr>
        <w:t xml:space="preserve">Malaysian </w:t>
      </w:r>
      <w:r>
        <w:rPr>
          <w:rFonts w:ascii="Times New Roman" w:hAnsi="Times New Roman" w:cs="Times New Roman"/>
          <w:lang w:eastAsia="zh-CN"/>
        </w:rPr>
        <w:t>Chinese in our university, and sometimes they are outrageous.</w:t>
      </w:r>
      <w:r>
        <w:rPr>
          <w:rFonts w:ascii="Times New Roman" w:hAnsi="Times New Roman" w:cs="Times New Roman"/>
        </w:rPr>
        <w:t xml:space="preserve"> Because the </w:t>
      </w:r>
      <w:r>
        <w:rPr>
          <w:rFonts w:hint="eastAsia" w:ascii="Times New Roman" w:hAnsi="Times New Roman" w:cs="Times New Roman"/>
          <w:lang w:val="en-US" w:eastAsia="zh-CN"/>
        </w:rPr>
        <w:t xml:space="preserve">Malaysian </w:t>
      </w:r>
      <w:r>
        <w:rPr>
          <w:rFonts w:ascii="Times New Roman" w:hAnsi="Times New Roman" w:cs="Times New Roman"/>
        </w:rPr>
        <w:t xml:space="preserve">Chinese don't need to renew their visa, you know? He doesn't have to renew his visa </w:t>
      </w:r>
      <w:r>
        <w:rPr>
          <w:rFonts w:ascii="Times New Roman" w:hAnsi="Times New Roman" w:cs="Times New Roman"/>
          <w:lang w:eastAsia="zh-CN"/>
        </w:rPr>
        <w:t xml:space="preserve">even if he has </w:t>
      </w:r>
      <w:r>
        <w:rPr>
          <w:rFonts w:ascii="Times New Roman" w:hAnsi="Times New Roman" w:cs="Times New Roman"/>
        </w:rPr>
        <w:t xml:space="preserve">less than 80% </w:t>
      </w:r>
      <w:r>
        <w:rPr>
          <w:rFonts w:ascii="Times New Roman" w:hAnsi="Times New Roman" w:cs="Times New Roman"/>
          <w:lang w:eastAsia="zh-CN"/>
        </w:rPr>
        <w:t xml:space="preserve">attendance. He just has to </w:t>
      </w:r>
      <w:r>
        <w:rPr>
          <w:rFonts w:ascii="Times New Roman" w:hAnsi="Times New Roman" w:cs="Times New Roman"/>
        </w:rPr>
        <w:t>go to the student office and sign a pledge that he will attend classes properly</w:t>
      </w:r>
      <w:r>
        <w:rPr>
          <w:rFonts w:ascii="Times New Roman" w:hAnsi="Times New Roman" w:cs="Times New Roman"/>
          <w:lang w:eastAsia="zh-CN"/>
        </w:rPr>
        <w:t>.</w:t>
      </w:r>
    </w:p>
    <w:p w14:paraId="5635E3BE">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(00:56:20): Can it be posed like this?</w:t>
      </w:r>
    </w:p>
    <w:p w14:paraId="560164D6">
      <w:pPr>
        <w:jc w:val="both"/>
        <w:rPr>
          <w:rFonts w:ascii="Times New Roman" w:hAnsi="Times New Roman" w:cs="Times New Roman"/>
        </w:rPr>
      </w:pPr>
      <w:r>
        <w:rPr>
          <w:rFonts w:ascii="Times New Roman" w:hAnsi="Times New Roman" w:cs="Times New Roman"/>
        </w:rPr>
        <w:t>He Jing (00:56:21): Right</w:t>
      </w:r>
      <w:r>
        <w:rPr>
          <w:rFonts w:ascii="Times New Roman" w:hAnsi="Times New Roman" w:cs="Times New Roman"/>
          <w:lang w:eastAsia="zh-CN"/>
        </w:rPr>
        <w:t xml:space="preserve">. So, </w:t>
      </w:r>
      <w:r>
        <w:rPr>
          <w:rFonts w:ascii="Times New Roman" w:hAnsi="Times New Roman" w:cs="Times New Roman"/>
        </w:rPr>
        <w:t>my biggest problem is the issue of grades, nothing else.</w:t>
      </w:r>
    </w:p>
    <w:p w14:paraId="46A57380">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(00:56:25): </w:t>
      </w:r>
      <w:r>
        <w:rPr>
          <w:rFonts w:ascii="Times New Roman" w:hAnsi="Times New Roman" w:cs="Times New Roman"/>
          <w:lang w:eastAsia="zh-CN"/>
        </w:rPr>
        <w:t xml:space="preserve">So, you </w:t>
      </w:r>
      <w:r>
        <w:rPr>
          <w:rFonts w:ascii="Times New Roman" w:hAnsi="Times New Roman" w:cs="Times New Roman"/>
        </w:rPr>
        <w:t>didn't get the grades you expected or?</w:t>
      </w:r>
    </w:p>
    <w:p w14:paraId="562D48D3">
      <w:pPr>
        <w:jc w:val="both"/>
        <w:rPr>
          <w:rFonts w:ascii="Times New Roman" w:hAnsi="Times New Roman" w:cs="Times New Roman"/>
        </w:rPr>
      </w:pPr>
      <w:r>
        <w:rPr>
          <w:rFonts w:ascii="Times New Roman" w:hAnsi="Times New Roman" w:cs="Times New Roman"/>
        </w:rPr>
        <w:t>He Jing (00:56:29): It's OK</w:t>
      </w:r>
      <w:r>
        <w:rPr>
          <w:rFonts w:ascii="Times New Roman" w:hAnsi="Times New Roman" w:cs="Times New Roman"/>
          <w:lang w:eastAsia="zh-CN"/>
        </w:rPr>
        <w:t xml:space="preserve">, I think I have a GPA of </w:t>
      </w:r>
      <w:r>
        <w:rPr>
          <w:rFonts w:ascii="Times New Roman" w:hAnsi="Times New Roman" w:cs="Times New Roman"/>
        </w:rPr>
        <w:t>3.3 now.</w:t>
      </w:r>
    </w:p>
    <w:p w14:paraId="7FE08214">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(00:56:39): Pretty high</w:t>
      </w:r>
      <w:r>
        <w:rPr>
          <w:rFonts w:ascii="Times New Roman" w:hAnsi="Times New Roman" w:cs="Times New Roman"/>
          <w:lang w:eastAsia="zh-CN"/>
        </w:rPr>
        <w:t>. Have</w:t>
      </w:r>
      <w:r>
        <w:rPr>
          <w:rFonts w:ascii="Times New Roman" w:hAnsi="Times New Roman" w:cs="Times New Roman"/>
        </w:rPr>
        <w:t xml:space="preserve"> you encountered any situations where you couldn't take it because of cultural differences?</w:t>
      </w:r>
    </w:p>
    <w:p w14:paraId="5BA86216">
      <w:pPr>
        <w:jc w:val="both"/>
        <w:rPr>
          <w:rFonts w:ascii="Times New Roman" w:hAnsi="Times New Roman" w:cs="Times New Roman"/>
        </w:rPr>
      </w:pPr>
      <w:r>
        <w:rPr>
          <w:rFonts w:ascii="Times New Roman" w:hAnsi="Times New Roman" w:cs="Times New Roman"/>
        </w:rPr>
        <w:t>He Jing (00:56:45): There's stagnation. I'm Mongolian</w:t>
      </w:r>
      <w:r>
        <w:rPr>
          <w:rFonts w:ascii="Times New Roman" w:hAnsi="Times New Roman" w:cs="Times New Roman"/>
          <w:lang w:eastAsia="zh-CN"/>
        </w:rPr>
        <w:t xml:space="preserve">, and </w:t>
      </w:r>
      <w:r>
        <w:rPr>
          <w:rFonts w:ascii="Times New Roman" w:hAnsi="Times New Roman" w:cs="Times New Roman"/>
        </w:rPr>
        <w:t xml:space="preserve">I'm not comfortable with </w:t>
      </w:r>
      <w:r>
        <w:rPr>
          <w:rFonts w:ascii="Times New Roman" w:hAnsi="Times New Roman" w:cs="Times New Roman"/>
          <w:lang w:eastAsia="zh-CN"/>
        </w:rPr>
        <w:t xml:space="preserve">Malaysian girls wearing headscarves. </w:t>
      </w:r>
      <w:r>
        <w:rPr>
          <w:rFonts w:ascii="Times New Roman" w:hAnsi="Times New Roman" w:cs="Times New Roman"/>
        </w:rPr>
        <w:t>You think this weather is so hot</w:t>
      </w:r>
      <w:r>
        <w:rPr>
          <w:rFonts w:ascii="Times New Roman" w:hAnsi="Times New Roman" w:cs="Times New Roman"/>
          <w:lang w:eastAsia="zh-CN"/>
        </w:rPr>
        <w:t xml:space="preserve">, and you still </w:t>
      </w:r>
      <w:r>
        <w:rPr>
          <w:rFonts w:ascii="Times New Roman" w:hAnsi="Times New Roman" w:cs="Times New Roman"/>
        </w:rPr>
        <w:t xml:space="preserve">let the girl wear hijab all the time. Aren't you hot yourself? Why don't you wear it yourself? We Mongolians </w:t>
      </w:r>
      <w:r>
        <w:rPr>
          <w:rFonts w:ascii="Times New Roman" w:hAnsi="Times New Roman" w:cs="Times New Roman"/>
          <w:lang w:eastAsia="zh-CN"/>
        </w:rPr>
        <w:t xml:space="preserve">are the </w:t>
      </w:r>
      <w:r>
        <w:rPr>
          <w:rFonts w:ascii="Times New Roman" w:hAnsi="Times New Roman" w:cs="Times New Roman"/>
        </w:rPr>
        <w:t xml:space="preserve">traditional </w:t>
      </w:r>
      <w:r>
        <w:rPr>
          <w:rFonts w:ascii="Times New Roman" w:hAnsi="Times New Roman" w:cs="Times New Roman"/>
          <w:lang w:eastAsia="zh-CN"/>
        </w:rPr>
        <w:t>people</w:t>
      </w:r>
      <w:r>
        <w:rPr>
          <w:rFonts w:ascii="Times New Roman" w:hAnsi="Times New Roman" w:cs="Times New Roman"/>
        </w:rPr>
        <w:t>. This never happened</w:t>
      </w:r>
      <w:r>
        <w:rPr>
          <w:rFonts w:ascii="Times New Roman" w:hAnsi="Times New Roman" w:cs="Times New Roman"/>
          <w:lang w:eastAsia="zh-CN"/>
        </w:rPr>
        <w:t xml:space="preserve">. </w:t>
      </w:r>
      <w:r>
        <w:rPr>
          <w:rFonts w:ascii="Times New Roman" w:hAnsi="Times New Roman" w:cs="Times New Roman"/>
        </w:rPr>
        <w:t>Another friend of my mentor</w:t>
      </w:r>
      <w:r>
        <w:rPr>
          <w:rFonts w:ascii="Times New Roman" w:hAnsi="Times New Roman" w:cs="Times New Roman"/>
          <w:lang w:eastAsia="zh-CN"/>
        </w:rPr>
        <w:t xml:space="preserve">, a </w:t>
      </w:r>
      <w:r>
        <w:rPr>
          <w:rFonts w:hint="eastAsia" w:ascii="Times New Roman" w:hAnsi="Times New Roman" w:cs="Times New Roman"/>
          <w:lang w:val="en-US" w:eastAsia="zh-CN"/>
        </w:rPr>
        <w:t xml:space="preserve">Malaysian </w:t>
      </w:r>
      <w:r>
        <w:rPr>
          <w:rFonts w:ascii="Times New Roman" w:hAnsi="Times New Roman" w:cs="Times New Roman"/>
          <w:lang w:eastAsia="zh-CN"/>
        </w:rPr>
        <w:t xml:space="preserve">Chinese </w:t>
      </w:r>
      <w:r>
        <w:rPr>
          <w:rFonts w:ascii="Times New Roman" w:hAnsi="Times New Roman" w:cs="Times New Roman"/>
        </w:rPr>
        <w:t xml:space="preserve">from East Malaysia, </w:t>
      </w:r>
      <w:r>
        <w:rPr>
          <w:rFonts w:ascii="Times New Roman" w:hAnsi="Times New Roman" w:cs="Times New Roman"/>
          <w:lang w:eastAsia="zh-CN"/>
        </w:rPr>
        <w:t xml:space="preserve">told me that </w:t>
      </w:r>
      <w:r>
        <w:rPr>
          <w:rFonts w:ascii="Times New Roman" w:hAnsi="Times New Roman" w:cs="Times New Roman"/>
        </w:rPr>
        <w:t xml:space="preserve">I should be careful when looking for a girlfriend here and </w:t>
      </w:r>
      <w:r>
        <w:rPr>
          <w:rFonts w:ascii="Times New Roman" w:hAnsi="Times New Roman" w:cs="Times New Roman"/>
          <w:lang w:eastAsia="zh-CN"/>
        </w:rPr>
        <w:t xml:space="preserve">not easily fall in love with a </w:t>
      </w:r>
      <w:r>
        <w:rPr>
          <w:rFonts w:ascii="Times New Roman" w:hAnsi="Times New Roman" w:cs="Times New Roman"/>
        </w:rPr>
        <w:t xml:space="preserve">student who wears a headscarf because </w:t>
      </w:r>
      <w:r>
        <w:rPr>
          <w:rFonts w:ascii="Times New Roman" w:hAnsi="Times New Roman" w:cs="Times New Roman"/>
          <w:lang w:eastAsia="zh-CN"/>
        </w:rPr>
        <w:t xml:space="preserve">once the </w:t>
      </w:r>
      <w:r>
        <w:rPr>
          <w:rFonts w:ascii="Times New Roman" w:hAnsi="Times New Roman" w:cs="Times New Roman"/>
        </w:rPr>
        <w:t xml:space="preserve">Religious Affairs Bureau finds out about it, they </w:t>
      </w:r>
      <w:r>
        <w:rPr>
          <w:rFonts w:ascii="Times New Roman" w:hAnsi="Times New Roman" w:cs="Times New Roman"/>
          <w:lang w:eastAsia="zh-CN"/>
        </w:rPr>
        <w:t xml:space="preserve">will </w:t>
      </w:r>
      <w:r>
        <w:rPr>
          <w:rFonts w:ascii="Times New Roman" w:hAnsi="Times New Roman" w:cs="Times New Roman"/>
        </w:rPr>
        <w:t xml:space="preserve">take you away and force you to join the religion, and you will be a </w:t>
      </w:r>
      <w:r>
        <w:rPr>
          <w:rFonts w:ascii="Times New Roman" w:hAnsi="Times New Roman" w:cs="Times New Roman"/>
          <w:lang w:eastAsia="zh-CN"/>
        </w:rPr>
        <w:t xml:space="preserve">Muslim </w:t>
      </w:r>
      <w:r>
        <w:rPr>
          <w:rFonts w:ascii="Times New Roman" w:hAnsi="Times New Roman" w:cs="Times New Roman"/>
        </w:rPr>
        <w:t xml:space="preserve">from now on. </w:t>
      </w:r>
      <w:r>
        <w:rPr>
          <w:rFonts w:ascii="Times New Roman" w:hAnsi="Times New Roman" w:cs="Times New Roman"/>
          <w:lang w:eastAsia="zh-CN"/>
        </w:rPr>
        <w:t xml:space="preserve">In addition, you must be </w:t>
      </w:r>
      <w:r>
        <w:rPr>
          <w:rFonts w:ascii="Times New Roman" w:hAnsi="Times New Roman" w:cs="Times New Roman"/>
        </w:rPr>
        <w:t xml:space="preserve">careful in communicating </w:t>
      </w:r>
      <w:r>
        <w:rPr>
          <w:rFonts w:ascii="Times New Roman" w:hAnsi="Times New Roman" w:cs="Times New Roman"/>
          <w:lang w:eastAsia="zh-CN"/>
        </w:rPr>
        <w:t>with girls wearing hijab</w:t>
      </w:r>
      <w:r>
        <w:rPr>
          <w:rFonts w:ascii="Times New Roman" w:hAnsi="Times New Roman" w:cs="Times New Roman"/>
        </w:rPr>
        <w:t>; you can't be too close to them; if</w:t>
      </w:r>
      <w:r>
        <w:rPr>
          <w:rFonts w:ascii="Times New Roman" w:hAnsi="Times New Roman" w:cs="Times New Roman"/>
          <w:lang w:eastAsia="zh-CN"/>
        </w:rPr>
        <w:t xml:space="preserve"> </w:t>
      </w:r>
      <w:r>
        <w:rPr>
          <w:rFonts w:ascii="Times New Roman" w:hAnsi="Times New Roman" w:cs="Times New Roman"/>
        </w:rPr>
        <w:t xml:space="preserve">you are too close to them, </w:t>
      </w:r>
      <w:r>
        <w:rPr>
          <w:rFonts w:ascii="Times New Roman" w:hAnsi="Times New Roman" w:cs="Times New Roman"/>
          <w:lang w:eastAsia="zh-CN"/>
        </w:rPr>
        <w:t xml:space="preserve">the Religious Affairs Bureau will intervene, and </w:t>
      </w:r>
      <w:r>
        <w:rPr>
          <w:rFonts w:ascii="Times New Roman" w:hAnsi="Times New Roman" w:cs="Times New Roman"/>
        </w:rPr>
        <w:t xml:space="preserve">it may </w:t>
      </w:r>
      <w:r>
        <w:rPr>
          <w:rFonts w:ascii="Times New Roman" w:hAnsi="Times New Roman" w:cs="Times New Roman"/>
          <w:lang w:eastAsia="zh-CN"/>
        </w:rPr>
        <w:t xml:space="preserve">even </w:t>
      </w:r>
      <w:r>
        <w:rPr>
          <w:rFonts w:ascii="Times New Roman" w:hAnsi="Times New Roman" w:cs="Times New Roman"/>
        </w:rPr>
        <w:t>rise to the level of a diplomatic issue.</w:t>
      </w:r>
    </w:p>
    <w:p w14:paraId="03511288">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(00:59:17): I'm really getting new knowledge again.</w:t>
      </w:r>
    </w:p>
    <w:p w14:paraId="58240F55">
      <w:pPr>
        <w:jc w:val="both"/>
        <w:rPr>
          <w:rFonts w:ascii="Times New Roman" w:hAnsi="Times New Roman" w:cs="Times New Roman"/>
        </w:rPr>
      </w:pPr>
      <w:r>
        <w:rPr>
          <w:rFonts w:ascii="Times New Roman" w:hAnsi="Times New Roman" w:cs="Times New Roman"/>
        </w:rPr>
        <w:t>He Jing (00:59:19): He told me</w:t>
      </w:r>
      <w:r>
        <w:rPr>
          <w:rFonts w:ascii="Times New Roman" w:hAnsi="Times New Roman" w:cs="Times New Roman"/>
          <w:lang w:eastAsia="zh-CN"/>
        </w:rPr>
        <w:t xml:space="preserve">, </w:t>
      </w:r>
      <w:r>
        <w:rPr>
          <w:rFonts w:ascii="Times New Roman" w:hAnsi="Times New Roman" w:cs="Times New Roman"/>
        </w:rPr>
        <w:t xml:space="preserve">don't </w:t>
      </w:r>
      <w:r>
        <w:rPr>
          <w:rFonts w:ascii="Times New Roman" w:hAnsi="Times New Roman" w:cs="Times New Roman"/>
          <w:lang w:eastAsia="zh-CN"/>
        </w:rPr>
        <w:t xml:space="preserve">go after girls wearing hijab </w:t>
      </w:r>
      <w:r>
        <w:rPr>
          <w:rFonts w:ascii="Times New Roman" w:hAnsi="Times New Roman" w:cs="Times New Roman"/>
        </w:rPr>
        <w:t>just because they are good-looking</w:t>
      </w:r>
      <w:r>
        <w:rPr>
          <w:rFonts w:ascii="Times New Roman" w:hAnsi="Times New Roman" w:cs="Times New Roman"/>
          <w:lang w:eastAsia="zh-CN"/>
        </w:rPr>
        <w:t xml:space="preserve">. Another thing is that in the Malaysian Muslim marriage culture, they can marry a man with four wives, and the man's status is higher; Chinese men can only marry a wife but also must coax the wife. So, this is </w:t>
      </w:r>
      <w:r>
        <w:rPr>
          <w:rFonts w:ascii="Times New Roman" w:hAnsi="Times New Roman" w:cs="Times New Roman"/>
        </w:rPr>
        <w:t xml:space="preserve">not quite the same </w:t>
      </w:r>
      <w:r>
        <w:rPr>
          <w:rFonts w:ascii="Times New Roman" w:hAnsi="Times New Roman" w:cs="Times New Roman"/>
          <w:lang w:eastAsia="zh-CN"/>
        </w:rPr>
        <w:t xml:space="preserve">as </w:t>
      </w:r>
      <w:r>
        <w:rPr>
          <w:rFonts w:ascii="Times New Roman" w:hAnsi="Times New Roman" w:cs="Times New Roman"/>
        </w:rPr>
        <w:t xml:space="preserve">our domestic </w:t>
      </w:r>
      <w:r>
        <w:rPr>
          <w:rFonts w:ascii="Times New Roman" w:hAnsi="Times New Roman" w:cs="Times New Roman"/>
          <w:lang w:eastAsia="zh-CN"/>
        </w:rPr>
        <w:t xml:space="preserve">marriage </w:t>
      </w:r>
      <w:r>
        <w:rPr>
          <w:rFonts w:ascii="Times New Roman" w:hAnsi="Times New Roman" w:cs="Times New Roman"/>
        </w:rPr>
        <w:t>customs.</w:t>
      </w:r>
    </w:p>
    <w:p w14:paraId="5876C0C0">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(01:00:15): Yes, it's really a religious and cultural difference</w:t>
      </w:r>
      <w:r>
        <w:rPr>
          <w:rFonts w:ascii="Times New Roman" w:hAnsi="Times New Roman" w:cs="Times New Roman"/>
          <w:lang w:eastAsia="zh-CN"/>
        </w:rPr>
        <w:t>. Thank</w:t>
      </w:r>
      <w:r>
        <w:rPr>
          <w:rFonts w:ascii="Times New Roman" w:hAnsi="Times New Roman" w:cs="Times New Roman"/>
        </w:rPr>
        <w:t xml:space="preserve"> you for sharing that</w:t>
      </w:r>
      <w:r>
        <w:rPr>
          <w:rFonts w:ascii="Times New Roman" w:hAnsi="Times New Roman" w:cs="Times New Roman"/>
          <w:lang w:eastAsia="zh-CN"/>
        </w:rPr>
        <w:t xml:space="preserve">. </w:t>
      </w:r>
      <w:r>
        <w:rPr>
          <w:rFonts w:ascii="Times New Roman" w:hAnsi="Times New Roman" w:cs="Times New Roman"/>
        </w:rPr>
        <w:t xml:space="preserve">So, next, would you ask </w:t>
      </w:r>
      <w:r>
        <w:rPr>
          <w:rFonts w:ascii="Times New Roman" w:hAnsi="Times New Roman" w:cs="Times New Roman"/>
          <w:lang w:eastAsia="zh-CN"/>
        </w:rPr>
        <w:t xml:space="preserve">Tan Jun to </w:t>
      </w:r>
      <w:r>
        <w:rPr>
          <w:rFonts w:ascii="Times New Roman" w:hAnsi="Times New Roman" w:cs="Times New Roman"/>
        </w:rPr>
        <w:t xml:space="preserve">tell us what the biggest difficulties and challenges you've encountered in </w:t>
      </w:r>
      <w:r>
        <w:rPr>
          <w:rFonts w:ascii="Times New Roman" w:hAnsi="Times New Roman" w:cs="Times New Roman"/>
          <w:lang w:eastAsia="zh-CN"/>
        </w:rPr>
        <w:t>Malaysia</w:t>
      </w:r>
      <w:r>
        <w:rPr>
          <w:rFonts w:ascii="Times New Roman" w:hAnsi="Times New Roman" w:cs="Times New Roman"/>
        </w:rPr>
        <w:t>?</w:t>
      </w:r>
    </w:p>
    <w:p w14:paraId="61FE240F">
      <w:pPr>
        <w:jc w:val="both"/>
        <w:rPr>
          <w:rFonts w:ascii="Times New Roman" w:hAnsi="Times New Roman" w:cs="Times New Roman"/>
        </w:rPr>
      </w:pPr>
      <w:r>
        <w:rPr>
          <w:rFonts w:ascii="Times New Roman" w:hAnsi="Times New Roman" w:cs="Times New Roman"/>
          <w:lang w:eastAsia="zh-CN"/>
        </w:rPr>
        <w:t>Tan Jun</w:t>
      </w:r>
      <w:r>
        <w:rPr>
          <w:rFonts w:ascii="Times New Roman" w:hAnsi="Times New Roman" w:cs="Times New Roman"/>
        </w:rPr>
        <w:t>(01:00:32): It's mainly a language problem. Firstly</w:t>
      </w:r>
      <w:r>
        <w:rPr>
          <w:rFonts w:ascii="Times New Roman" w:hAnsi="Times New Roman" w:cs="Times New Roman"/>
          <w:lang w:eastAsia="zh-CN"/>
        </w:rPr>
        <w:t xml:space="preserve">, </w:t>
      </w:r>
      <w:r>
        <w:rPr>
          <w:rFonts w:ascii="Times New Roman" w:hAnsi="Times New Roman" w:cs="Times New Roman"/>
        </w:rPr>
        <w:t xml:space="preserve">one's own </w:t>
      </w:r>
      <w:r>
        <w:rPr>
          <w:rFonts w:ascii="Times New Roman" w:hAnsi="Times New Roman" w:cs="Times New Roman"/>
          <w:lang w:eastAsia="zh-CN"/>
        </w:rPr>
        <w:t xml:space="preserve">English </w:t>
      </w:r>
      <w:r>
        <w:rPr>
          <w:rFonts w:ascii="Times New Roman" w:hAnsi="Times New Roman" w:cs="Times New Roman"/>
        </w:rPr>
        <w:t>level is still inadequate</w:t>
      </w:r>
      <w:r>
        <w:rPr>
          <w:rFonts w:ascii="Times New Roman" w:hAnsi="Times New Roman" w:cs="Times New Roman"/>
          <w:lang w:eastAsia="zh-CN"/>
        </w:rPr>
        <w:t xml:space="preserve">. Secondly, the teachers' English </w:t>
      </w:r>
      <w:r>
        <w:rPr>
          <w:rFonts w:ascii="Times New Roman" w:hAnsi="Times New Roman" w:cs="Times New Roman"/>
        </w:rPr>
        <w:t>accents are rather heavy, especially the curry English of Indian-origin teachers, which is hard to adapt to.</w:t>
      </w:r>
    </w:p>
    <w:p w14:paraId="3D54A72B">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(01:00:51): Indeed. So, how do you go about improving? How do you adapt yourself to his style?</w:t>
      </w:r>
    </w:p>
    <w:p w14:paraId="309197E7">
      <w:pPr>
        <w:jc w:val="both"/>
        <w:rPr>
          <w:rFonts w:ascii="Times New Roman" w:hAnsi="Times New Roman" w:cs="Times New Roman"/>
        </w:rPr>
      </w:pPr>
      <w:r>
        <w:rPr>
          <w:rFonts w:ascii="Times New Roman" w:hAnsi="Times New Roman" w:cs="Times New Roman"/>
          <w:lang w:eastAsia="zh-CN"/>
        </w:rPr>
        <w:t xml:space="preserve">Tan Jun </w:t>
      </w:r>
      <w:r>
        <w:rPr>
          <w:rFonts w:ascii="Times New Roman" w:hAnsi="Times New Roman" w:cs="Times New Roman"/>
        </w:rPr>
        <w:t>(01:00:54): So that's the problem. Because</w:t>
      </w:r>
      <w:r>
        <w:rPr>
          <w:rFonts w:ascii="Times New Roman" w:hAnsi="Times New Roman" w:cs="Times New Roman"/>
          <w:lang w:eastAsia="zh-CN"/>
        </w:rPr>
        <w:t xml:space="preserve"> of the language and accent problems, I </w:t>
      </w:r>
      <w:r>
        <w:rPr>
          <w:rFonts w:ascii="Times New Roman" w:hAnsi="Times New Roman" w:cs="Times New Roman"/>
        </w:rPr>
        <w:t xml:space="preserve">may not want to </w:t>
      </w:r>
      <w:r>
        <w:rPr>
          <w:rFonts w:ascii="Times New Roman" w:hAnsi="Times New Roman" w:cs="Times New Roman"/>
          <w:lang w:eastAsia="zh-CN"/>
        </w:rPr>
        <w:t xml:space="preserve">have more contact with local teachers and students, and I </w:t>
      </w:r>
      <w:r>
        <w:rPr>
          <w:rFonts w:ascii="Times New Roman" w:hAnsi="Times New Roman" w:cs="Times New Roman"/>
        </w:rPr>
        <w:t xml:space="preserve">prefer to choose the </w:t>
      </w:r>
      <w:r>
        <w:rPr>
          <w:rFonts w:hint="eastAsia" w:ascii="Times New Roman" w:hAnsi="Times New Roman" w:cs="Times New Roman"/>
          <w:lang w:val="en-US" w:eastAsia="zh-CN"/>
        </w:rPr>
        <w:t xml:space="preserve">Malaysian </w:t>
      </w:r>
      <w:r>
        <w:rPr>
          <w:rFonts w:ascii="Times New Roman" w:hAnsi="Times New Roman" w:cs="Times New Roman"/>
        </w:rPr>
        <w:t xml:space="preserve">Chinese group </w:t>
      </w:r>
      <w:r>
        <w:rPr>
          <w:rFonts w:ascii="Times New Roman" w:hAnsi="Times New Roman" w:cs="Times New Roman"/>
          <w:lang w:eastAsia="zh-CN"/>
        </w:rPr>
        <w:t>to contact</w:t>
      </w:r>
      <w:r>
        <w:rPr>
          <w:rFonts w:ascii="Times New Roman" w:hAnsi="Times New Roman" w:cs="Times New Roman"/>
        </w:rPr>
        <w:t>.</w:t>
      </w:r>
    </w:p>
    <w:p w14:paraId="52D20BF8">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(01:01:29): OK, so have you had any of these situations where you couldn't understand because of cultural differences?</w:t>
      </w:r>
    </w:p>
    <w:p w14:paraId="038926F0">
      <w:pPr>
        <w:jc w:val="both"/>
        <w:rPr>
          <w:rFonts w:ascii="Times New Roman" w:hAnsi="Times New Roman" w:cs="Times New Roman"/>
        </w:rPr>
      </w:pPr>
      <w:r>
        <w:rPr>
          <w:rFonts w:ascii="Times New Roman" w:hAnsi="Times New Roman" w:cs="Times New Roman"/>
          <w:lang w:eastAsia="zh-CN"/>
        </w:rPr>
        <w:t xml:space="preserve">Tan Jun </w:t>
      </w:r>
      <w:r>
        <w:rPr>
          <w:rFonts w:ascii="Times New Roman" w:hAnsi="Times New Roman" w:cs="Times New Roman"/>
        </w:rPr>
        <w:t xml:space="preserve">(01:01:43): </w:t>
      </w:r>
      <w:r>
        <w:rPr>
          <w:rFonts w:ascii="Times New Roman" w:hAnsi="Times New Roman" w:cs="Times New Roman"/>
          <w:lang w:eastAsia="zh-CN"/>
        </w:rPr>
        <w:t xml:space="preserve">I </w:t>
      </w:r>
      <w:r>
        <w:rPr>
          <w:rFonts w:ascii="Times New Roman" w:hAnsi="Times New Roman" w:cs="Times New Roman"/>
        </w:rPr>
        <w:t xml:space="preserve">have </w:t>
      </w:r>
      <w:r>
        <w:rPr>
          <w:rFonts w:ascii="Times New Roman" w:hAnsi="Times New Roman" w:cs="Times New Roman"/>
          <w:lang w:eastAsia="zh-CN"/>
        </w:rPr>
        <w:t xml:space="preserve">some </w:t>
      </w:r>
      <w:r>
        <w:rPr>
          <w:rFonts w:ascii="Times New Roman" w:hAnsi="Times New Roman" w:cs="Times New Roman"/>
        </w:rPr>
        <w:t xml:space="preserve">knowledge </w:t>
      </w:r>
      <w:r>
        <w:rPr>
          <w:rFonts w:ascii="Times New Roman" w:hAnsi="Times New Roman" w:cs="Times New Roman"/>
          <w:lang w:eastAsia="zh-CN"/>
        </w:rPr>
        <w:t xml:space="preserve">of their </w:t>
      </w:r>
      <w:r>
        <w:rPr>
          <w:rFonts w:ascii="Times New Roman" w:hAnsi="Times New Roman" w:cs="Times New Roman"/>
        </w:rPr>
        <w:t>religion</w:t>
      </w:r>
      <w:r>
        <w:rPr>
          <w:rFonts w:ascii="Times New Roman" w:hAnsi="Times New Roman" w:cs="Times New Roman"/>
          <w:lang w:eastAsia="zh-CN"/>
        </w:rPr>
        <w:t xml:space="preserve">, </w:t>
      </w:r>
      <w:r>
        <w:rPr>
          <w:rFonts w:ascii="Times New Roman" w:hAnsi="Times New Roman" w:cs="Times New Roman"/>
        </w:rPr>
        <w:t>race, and culture</w:t>
      </w:r>
      <w:r>
        <w:rPr>
          <w:rFonts w:ascii="Times New Roman" w:hAnsi="Times New Roman" w:cs="Times New Roman"/>
          <w:lang w:eastAsia="zh-CN"/>
        </w:rPr>
        <w:t xml:space="preserve">, so I can basically accept it. </w:t>
      </w:r>
      <w:r>
        <w:rPr>
          <w:rFonts w:ascii="Times New Roman" w:hAnsi="Times New Roman" w:cs="Times New Roman"/>
        </w:rPr>
        <w:t>If I meet</w:t>
      </w:r>
      <w:r>
        <w:rPr>
          <w:rFonts w:ascii="Times New Roman" w:hAnsi="Times New Roman" w:cs="Times New Roman"/>
          <w:lang w:eastAsia="zh-CN"/>
        </w:rPr>
        <w:t xml:space="preserve"> </w:t>
      </w:r>
      <w:r>
        <w:rPr>
          <w:rFonts w:ascii="Times New Roman" w:hAnsi="Times New Roman" w:cs="Times New Roman"/>
        </w:rPr>
        <w:t>Muslim students, I will respect their customs</w:t>
      </w:r>
      <w:r>
        <w:rPr>
          <w:rFonts w:ascii="Times New Roman" w:hAnsi="Times New Roman" w:cs="Times New Roman"/>
          <w:lang w:eastAsia="zh-CN"/>
        </w:rPr>
        <w:t xml:space="preserve">. If it is particularly </w:t>
      </w:r>
      <w:r>
        <w:rPr>
          <w:rFonts w:ascii="Times New Roman" w:hAnsi="Times New Roman" w:cs="Times New Roman"/>
        </w:rPr>
        <w:t>unacceptable, it may still be the same as what the previous student said</w:t>
      </w:r>
      <w:r>
        <w:rPr>
          <w:rFonts w:ascii="Times New Roman" w:hAnsi="Times New Roman" w:cs="Times New Roman"/>
          <w:lang w:eastAsia="zh-CN"/>
        </w:rPr>
        <w:t>: their</w:t>
      </w:r>
      <w:r>
        <w:rPr>
          <w:rFonts w:ascii="Times New Roman" w:hAnsi="Times New Roman" w:cs="Times New Roman"/>
        </w:rPr>
        <w:t xml:space="preserve"> </w:t>
      </w:r>
      <w:r>
        <w:rPr>
          <w:rFonts w:ascii="Times New Roman" w:hAnsi="Times New Roman" w:cs="Times New Roman"/>
          <w:lang w:eastAsia="zh-CN"/>
        </w:rPr>
        <w:t xml:space="preserve">work </w:t>
      </w:r>
      <w:r>
        <w:rPr>
          <w:rFonts w:ascii="Times New Roman" w:hAnsi="Times New Roman" w:cs="Times New Roman"/>
        </w:rPr>
        <w:t xml:space="preserve">efficiency </w:t>
      </w:r>
      <w:r>
        <w:rPr>
          <w:rFonts w:ascii="Times New Roman" w:hAnsi="Times New Roman" w:cs="Times New Roman"/>
          <w:lang w:eastAsia="zh-CN"/>
        </w:rPr>
        <w:t>is very low.</w:t>
      </w:r>
    </w:p>
    <w:p w14:paraId="2595DB2B">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(01:03:05): OK, thanks for sharing</w:t>
      </w:r>
      <w:r>
        <w:rPr>
          <w:rFonts w:ascii="Times New Roman" w:hAnsi="Times New Roman" w:cs="Times New Roman"/>
          <w:lang w:eastAsia="zh-CN"/>
        </w:rPr>
        <w:t xml:space="preserve">. </w:t>
      </w:r>
      <w:r>
        <w:rPr>
          <w:rFonts w:ascii="Times New Roman" w:hAnsi="Times New Roman" w:cs="Times New Roman"/>
        </w:rPr>
        <w:t xml:space="preserve">Lastly, can </w:t>
      </w:r>
      <w:r>
        <w:rPr>
          <w:rFonts w:ascii="Times New Roman" w:hAnsi="Times New Roman" w:cs="Times New Roman"/>
          <w:lang w:eastAsia="zh-CN"/>
        </w:rPr>
        <w:t xml:space="preserve">Willie please </w:t>
      </w:r>
      <w:r>
        <w:rPr>
          <w:rFonts w:ascii="Times New Roman" w:hAnsi="Times New Roman" w:cs="Times New Roman"/>
        </w:rPr>
        <w:t>tell us the biggest difficulties and challenges you encountered during your study abroad and how you solved them?</w:t>
      </w:r>
    </w:p>
    <w:p w14:paraId="1342809D">
      <w:pPr>
        <w:jc w:val="both"/>
        <w:rPr>
          <w:rFonts w:ascii="Times New Roman" w:hAnsi="Times New Roman" w:cs="Times New Roman"/>
        </w:rPr>
      </w:pPr>
      <w:r>
        <w:rPr>
          <w:rFonts w:ascii="Times New Roman" w:hAnsi="Times New Roman" w:cs="Times New Roman"/>
        </w:rPr>
        <w:t xml:space="preserve">GONG Zhiwei(01:03:17): The first one is also about the </w:t>
      </w:r>
      <w:r>
        <w:rPr>
          <w:rFonts w:ascii="Times New Roman" w:hAnsi="Times New Roman" w:cs="Times New Roman"/>
          <w:lang w:eastAsia="zh-CN"/>
        </w:rPr>
        <w:t>language. The</w:t>
      </w:r>
      <w:r>
        <w:rPr>
          <w:rFonts w:ascii="Times New Roman" w:hAnsi="Times New Roman" w:cs="Times New Roman"/>
        </w:rPr>
        <w:t xml:space="preserve"> second one is that the efficiency of the </w:t>
      </w:r>
      <w:r>
        <w:rPr>
          <w:rFonts w:ascii="Times New Roman" w:hAnsi="Times New Roman" w:cs="Times New Roman"/>
          <w:lang w:eastAsia="zh-CN"/>
        </w:rPr>
        <w:t xml:space="preserve">Malaysian side is </w:t>
      </w:r>
      <w:r>
        <w:rPr>
          <w:rFonts w:ascii="Times New Roman" w:hAnsi="Times New Roman" w:cs="Times New Roman"/>
        </w:rPr>
        <w:t xml:space="preserve">too low. For example, if you send an email or a message </w:t>
      </w:r>
      <w:r>
        <w:rPr>
          <w:rFonts w:ascii="Times New Roman" w:hAnsi="Times New Roman" w:cs="Times New Roman"/>
          <w:lang w:eastAsia="zh-CN"/>
        </w:rPr>
        <w:t xml:space="preserve">to a university or </w:t>
      </w:r>
      <w:r>
        <w:rPr>
          <w:rFonts w:ascii="Times New Roman" w:hAnsi="Times New Roman" w:cs="Times New Roman"/>
        </w:rPr>
        <w:t xml:space="preserve">a </w:t>
      </w:r>
      <w:r>
        <w:rPr>
          <w:rFonts w:ascii="Times New Roman" w:hAnsi="Times New Roman" w:cs="Times New Roman"/>
          <w:lang w:eastAsia="zh-CN"/>
        </w:rPr>
        <w:t xml:space="preserve">teacher, you </w:t>
      </w:r>
      <w:r>
        <w:rPr>
          <w:rFonts w:ascii="Times New Roman" w:hAnsi="Times New Roman" w:cs="Times New Roman"/>
        </w:rPr>
        <w:t xml:space="preserve">won't get a </w:t>
      </w:r>
      <w:r>
        <w:rPr>
          <w:rFonts w:ascii="Times New Roman" w:hAnsi="Times New Roman" w:cs="Times New Roman"/>
          <w:lang w:eastAsia="zh-CN"/>
        </w:rPr>
        <w:t xml:space="preserve">reply for </w:t>
      </w:r>
      <w:r>
        <w:rPr>
          <w:rFonts w:ascii="Times New Roman" w:hAnsi="Times New Roman" w:cs="Times New Roman"/>
        </w:rPr>
        <w:t>half a day</w:t>
      </w:r>
      <w:r>
        <w:rPr>
          <w:rFonts w:ascii="Times New Roman" w:hAnsi="Times New Roman" w:cs="Times New Roman"/>
          <w:lang w:eastAsia="zh-CN"/>
        </w:rPr>
        <w:t xml:space="preserve">, which </w:t>
      </w:r>
      <w:r>
        <w:rPr>
          <w:rFonts w:ascii="Times New Roman" w:hAnsi="Times New Roman" w:cs="Times New Roman"/>
        </w:rPr>
        <w:t>may have something to do with their local culture</w:t>
      </w:r>
      <w:r>
        <w:rPr>
          <w:rFonts w:ascii="Times New Roman" w:hAnsi="Times New Roman" w:cs="Times New Roman"/>
          <w:lang w:eastAsia="zh-CN"/>
        </w:rPr>
        <w:t xml:space="preserve">. </w:t>
      </w:r>
      <w:r>
        <w:rPr>
          <w:rFonts w:ascii="Times New Roman" w:hAnsi="Times New Roman" w:cs="Times New Roman"/>
        </w:rPr>
        <w:t>I</w:t>
      </w:r>
      <w:r>
        <w:rPr>
          <w:rFonts w:ascii="Times New Roman" w:hAnsi="Times New Roman" w:cs="Times New Roman"/>
          <w:lang w:eastAsia="zh-CN"/>
        </w:rPr>
        <w:t xml:space="preserve">'ve met </w:t>
      </w:r>
      <w:r>
        <w:rPr>
          <w:rFonts w:ascii="Times New Roman" w:hAnsi="Times New Roman" w:cs="Times New Roman"/>
        </w:rPr>
        <w:t xml:space="preserve">a male teacher, and </w:t>
      </w:r>
      <w:r>
        <w:rPr>
          <w:rFonts w:ascii="Times New Roman" w:hAnsi="Times New Roman" w:cs="Times New Roman"/>
          <w:lang w:eastAsia="zh-CN"/>
        </w:rPr>
        <w:t xml:space="preserve">every time I </w:t>
      </w:r>
      <w:r>
        <w:rPr>
          <w:rFonts w:ascii="Times New Roman" w:hAnsi="Times New Roman" w:cs="Times New Roman"/>
        </w:rPr>
        <w:t xml:space="preserve">send him a message, I usually </w:t>
      </w:r>
      <w:r>
        <w:rPr>
          <w:rFonts w:ascii="Times New Roman" w:hAnsi="Times New Roman" w:cs="Times New Roman"/>
          <w:lang w:eastAsia="zh-CN"/>
        </w:rPr>
        <w:t xml:space="preserve">wait for </w:t>
      </w:r>
      <w:r>
        <w:rPr>
          <w:rFonts w:ascii="Times New Roman" w:hAnsi="Times New Roman" w:cs="Times New Roman"/>
        </w:rPr>
        <w:t xml:space="preserve">a few days or even a week before he </w:t>
      </w:r>
      <w:r>
        <w:rPr>
          <w:rFonts w:ascii="Times New Roman" w:hAnsi="Times New Roman" w:cs="Times New Roman"/>
          <w:lang w:eastAsia="zh-CN"/>
        </w:rPr>
        <w:t>replies</w:t>
      </w:r>
      <w:r>
        <w:rPr>
          <w:rFonts w:ascii="Times New Roman" w:hAnsi="Times New Roman" w:cs="Times New Roman"/>
        </w:rPr>
        <w:t xml:space="preserve">. </w:t>
      </w:r>
      <w:r>
        <w:rPr>
          <w:rFonts w:ascii="Times New Roman" w:hAnsi="Times New Roman" w:cs="Times New Roman"/>
          <w:lang w:eastAsia="zh-CN"/>
        </w:rPr>
        <w:t xml:space="preserve">This </w:t>
      </w:r>
      <w:r>
        <w:rPr>
          <w:rFonts w:ascii="Times New Roman" w:hAnsi="Times New Roman" w:cs="Times New Roman"/>
        </w:rPr>
        <w:t xml:space="preserve">gives the impression that they are very Buddhist </w:t>
      </w:r>
      <w:r>
        <w:rPr>
          <w:rFonts w:ascii="Times New Roman" w:hAnsi="Times New Roman" w:cs="Times New Roman"/>
          <w:lang w:eastAsia="zh-CN"/>
        </w:rPr>
        <w:t xml:space="preserve">and </w:t>
      </w:r>
      <w:r>
        <w:rPr>
          <w:rFonts w:ascii="Times New Roman" w:hAnsi="Times New Roman" w:cs="Times New Roman"/>
        </w:rPr>
        <w:t>casual and don't respect their students very much. In China</w:t>
      </w:r>
      <w:r>
        <w:rPr>
          <w:rFonts w:ascii="Times New Roman" w:hAnsi="Times New Roman" w:cs="Times New Roman"/>
          <w:lang w:eastAsia="zh-CN"/>
        </w:rPr>
        <w:t xml:space="preserve">, if </w:t>
      </w:r>
      <w:r>
        <w:rPr>
          <w:rFonts w:ascii="Times New Roman" w:hAnsi="Times New Roman" w:cs="Times New Roman"/>
        </w:rPr>
        <w:t xml:space="preserve">a student has poor academic performance or fails </w:t>
      </w:r>
      <w:r>
        <w:rPr>
          <w:rFonts w:ascii="Times New Roman" w:hAnsi="Times New Roman" w:cs="Times New Roman"/>
          <w:lang w:eastAsia="zh-CN"/>
        </w:rPr>
        <w:t>a</w:t>
      </w:r>
      <w:r>
        <w:rPr>
          <w:rFonts w:ascii="Times New Roman" w:hAnsi="Times New Roman" w:cs="Times New Roman"/>
        </w:rPr>
        <w:t xml:space="preserve"> course</w:t>
      </w:r>
      <w:r>
        <w:rPr>
          <w:rFonts w:ascii="Times New Roman" w:hAnsi="Times New Roman" w:cs="Times New Roman"/>
          <w:lang w:eastAsia="zh-CN"/>
        </w:rPr>
        <w:t xml:space="preserve">, </w:t>
      </w:r>
      <w:r>
        <w:rPr>
          <w:rFonts w:ascii="Times New Roman" w:hAnsi="Times New Roman" w:cs="Times New Roman"/>
        </w:rPr>
        <w:t xml:space="preserve">the teacher will sometimes be more anxious than the student himself, </w:t>
      </w:r>
      <w:r>
        <w:rPr>
          <w:rFonts w:ascii="Times New Roman" w:hAnsi="Times New Roman" w:cs="Times New Roman"/>
          <w:lang w:eastAsia="zh-CN"/>
        </w:rPr>
        <w:t xml:space="preserve">encouraging the student </w:t>
      </w:r>
      <w:r>
        <w:rPr>
          <w:rFonts w:ascii="Times New Roman" w:hAnsi="Times New Roman" w:cs="Times New Roman"/>
        </w:rPr>
        <w:t xml:space="preserve">to study every day. </w:t>
      </w:r>
      <w:r>
        <w:rPr>
          <w:rFonts w:ascii="Times New Roman" w:hAnsi="Times New Roman" w:cs="Times New Roman"/>
          <w:lang w:eastAsia="zh-CN"/>
        </w:rPr>
        <w:t xml:space="preserve">Malaysia is the </w:t>
      </w:r>
      <w:r>
        <w:rPr>
          <w:rFonts w:ascii="Times New Roman" w:hAnsi="Times New Roman" w:cs="Times New Roman"/>
        </w:rPr>
        <w:t xml:space="preserve">opposite of the </w:t>
      </w:r>
      <w:r>
        <w:rPr>
          <w:rFonts w:ascii="Times New Roman" w:hAnsi="Times New Roman" w:cs="Times New Roman"/>
          <w:lang w:eastAsia="zh-CN"/>
        </w:rPr>
        <w:t xml:space="preserve">domestic. This side </w:t>
      </w:r>
      <w:r>
        <w:rPr>
          <w:rFonts w:ascii="Times New Roman" w:hAnsi="Times New Roman" w:cs="Times New Roman"/>
        </w:rPr>
        <w:t xml:space="preserve">is more on their own, to the back of the really cannot help, </w:t>
      </w:r>
      <w:r>
        <w:rPr>
          <w:rFonts w:ascii="Times New Roman" w:hAnsi="Times New Roman" w:cs="Times New Roman"/>
          <w:lang w:eastAsia="zh-CN"/>
        </w:rPr>
        <w:t xml:space="preserve">it will be </w:t>
      </w:r>
      <w:r>
        <w:rPr>
          <w:rFonts w:ascii="Times New Roman" w:hAnsi="Times New Roman" w:cs="Times New Roman"/>
        </w:rPr>
        <w:t>hard to find the office to block him.</w:t>
      </w:r>
    </w:p>
    <w:p w14:paraId="6062B4E1">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(01:05:04): So he'll be pissed off </w:t>
      </w:r>
      <w:r>
        <w:rPr>
          <w:rFonts w:ascii="Times New Roman" w:hAnsi="Times New Roman" w:cs="Times New Roman"/>
          <w:lang w:eastAsia="zh-CN"/>
        </w:rPr>
        <w:t>if</w:t>
      </w:r>
      <w:r>
        <w:rPr>
          <w:rFonts w:ascii="Times New Roman" w:hAnsi="Times New Roman" w:cs="Times New Roman"/>
        </w:rPr>
        <w:t xml:space="preserve"> you go </w:t>
      </w:r>
      <w:r>
        <w:rPr>
          <w:rFonts w:ascii="Times New Roman" w:hAnsi="Times New Roman" w:cs="Times New Roman"/>
          <w:lang w:eastAsia="zh-CN"/>
        </w:rPr>
        <w:t xml:space="preserve">to </w:t>
      </w:r>
      <w:r>
        <w:rPr>
          <w:rFonts w:ascii="Times New Roman" w:hAnsi="Times New Roman" w:cs="Times New Roman"/>
        </w:rPr>
        <w:t>him in the office without an appointment?</w:t>
      </w:r>
    </w:p>
    <w:p w14:paraId="23C44935">
      <w:pPr>
        <w:jc w:val="both"/>
        <w:rPr>
          <w:rFonts w:ascii="Times New Roman" w:hAnsi="Times New Roman" w:cs="Times New Roman"/>
          <w:lang w:eastAsia="zh-CN"/>
        </w:rPr>
      </w:pPr>
      <w:r>
        <w:rPr>
          <w:rFonts w:ascii="Times New Roman" w:hAnsi="Times New Roman" w:cs="Times New Roman"/>
        </w:rPr>
        <w:t>GONG ZHIWEI (01:05:07): Yes</w:t>
      </w:r>
      <w:r>
        <w:rPr>
          <w:rFonts w:ascii="Times New Roman" w:hAnsi="Times New Roman" w:cs="Times New Roman"/>
          <w:lang w:eastAsia="zh-CN"/>
        </w:rPr>
        <w:t xml:space="preserve">, he asked me </w:t>
      </w:r>
      <w:r>
        <w:rPr>
          <w:rFonts w:ascii="Times New Roman" w:hAnsi="Times New Roman" w:cs="Times New Roman"/>
        </w:rPr>
        <w:t xml:space="preserve">if </w:t>
      </w:r>
      <w:r>
        <w:rPr>
          <w:rFonts w:ascii="Times New Roman" w:hAnsi="Times New Roman" w:cs="Times New Roman"/>
          <w:lang w:eastAsia="zh-CN"/>
        </w:rPr>
        <w:t xml:space="preserve">I </w:t>
      </w:r>
      <w:r>
        <w:rPr>
          <w:rFonts w:ascii="Times New Roman" w:hAnsi="Times New Roman" w:cs="Times New Roman"/>
        </w:rPr>
        <w:t xml:space="preserve">didn't have an appointment. Why didn't you tell me </w:t>
      </w:r>
      <w:r>
        <w:rPr>
          <w:rFonts w:ascii="Times New Roman" w:hAnsi="Times New Roman" w:cs="Times New Roman"/>
          <w:lang w:eastAsia="zh-CN"/>
        </w:rPr>
        <w:t>in advance</w:t>
      </w:r>
      <w:r>
        <w:rPr>
          <w:rFonts w:ascii="Times New Roman" w:hAnsi="Times New Roman" w:cs="Times New Roman"/>
        </w:rPr>
        <w:t>?</w:t>
      </w:r>
      <w:r>
        <w:rPr>
          <w:rFonts w:ascii="Times New Roman" w:hAnsi="Times New Roman" w:cs="Times New Roman"/>
          <w:lang w:eastAsia="zh-CN"/>
        </w:rPr>
        <w:t xml:space="preserve"> I will have something this time, you next time to book an appointment to come to see me.</w:t>
      </w:r>
    </w:p>
    <w:p w14:paraId="162F1353">
      <w:pPr>
        <w:jc w:val="both"/>
        <w:rPr>
          <w:rFonts w:ascii="Times New Roman" w:hAnsi="Times New Roman" w:cs="Times New Roman"/>
        </w:rPr>
      </w:pPr>
      <w:r>
        <w:rPr>
          <w:rFonts w:ascii="Times New Roman" w:hAnsi="Times New Roman" w:cs="Times New Roman"/>
        </w:rPr>
        <w:t xml:space="preserve">GONG ZHIWEI (01:05:25): I resent this type </w:t>
      </w:r>
      <w:r>
        <w:rPr>
          <w:rFonts w:ascii="Times New Roman" w:hAnsi="Times New Roman" w:cs="Times New Roman"/>
          <w:lang w:eastAsia="zh-CN"/>
        </w:rPr>
        <w:t>of communication</w:t>
      </w:r>
      <w:r>
        <w:rPr>
          <w:rFonts w:ascii="Times New Roman" w:hAnsi="Times New Roman" w:cs="Times New Roman"/>
        </w:rPr>
        <w:t>.</w:t>
      </w:r>
    </w:p>
    <w:p w14:paraId="413A016D">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(01:05:29): So communicating with </w:t>
      </w:r>
      <w:r>
        <w:rPr>
          <w:rFonts w:ascii="Times New Roman" w:hAnsi="Times New Roman" w:cs="Times New Roman"/>
          <w:lang w:eastAsia="zh-CN"/>
        </w:rPr>
        <w:t xml:space="preserve">local </w:t>
      </w:r>
      <w:r>
        <w:rPr>
          <w:rFonts w:ascii="Times New Roman" w:hAnsi="Times New Roman" w:cs="Times New Roman"/>
        </w:rPr>
        <w:t>teachers can be very stressful for you, right</w:t>
      </w:r>
      <w:r>
        <w:rPr>
          <w:rFonts w:ascii="Times New Roman" w:hAnsi="Times New Roman" w:cs="Times New Roman"/>
          <w:lang w:eastAsia="zh-CN"/>
        </w:rPr>
        <w:t>?</w:t>
      </w:r>
    </w:p>
    <w:p w14:paraId="43A75A0A">
      <w:pPr>
        <w:jc w:val="both"/>
        <w:rPr>
          <w:rFonts w:ascii="Times New Roman" w:hAnsi="Times New Roman" w:cs="Times New Roman"/>
        </w:rPr>
      </w:pPr>
      <w:r>
        <w:rPr>
          <w:rFonts w:ascii="Times New Roman" w:hAnsi="Times New Roman" w:cs="Times New Roman"/>
        </w:rPr>
        <w:t>Gong Zhiwei(01:05:33): Yes</w:t>
      </w:r>
      <w:r>
        <w:rPr>
          <w:rFonts w:ascii="Times New Roman" w:hAnsi="Times New Roman" w:cs="Times New Roman"/>
          <w:lang w:eastAsia="zh-CN"/>
        </w:rPr>
        <w:t xml:space="preserve">, </w:t>
      </w:r>
      <w:r>
        <w:rPr>
          <w:rFonts w:ascii="Times New Roman" w:hAnsi="Times New Roman" w:cs="Times New Roman"/>
        </w:rPr>
        <w:t xml:space="preserve">especially with the </w:t>
      </w:r>
      <w:r>
        <w:rPr>
          <w:rFonts w:ascii="Times New Roman" w:hAnsi="Times New Roman" w:cs="Times New Roman"/>
          <w:lang w:eastAsia="zh-CN"/>
        </w:rPr>
        <w:t xml:space="preserve">local </w:t>
      </w:r>
      <w:r>
        <w:rPr>
          <w:rFonts w:ascii="Times New Roman" w:hAnsi="Times New Roman" w:cs="Times New Roman"/>
        </w:rPr>
        <w:t>male teachers; I had three courses last semester, two of which were female.</w:t>
      </w:r>
      <w:r>
        <w:rPr>
          <w:rFonts w:ascii="Times New Roman" w:hAnsi="Times New Roman" w:cs="Times New Roman"/>
          <w:lang w:eastAsia="zh-CN"/>
        </w:rPr>
        <w:t xml:space="preserve"> </w:t>
      </w:r>
      <w:r>
        <w:rPr>
          <w:rFonts w:ascii="Times New Roman" w:hAnsi="Times New Roman" w:cs="Times New Roman"/>
        </w:rPr>
        <w:t xml:space="preserve">I felt that they were very nice to work with and enthusiastic when I asked </w:t>
      </w:r>
      <w:r>
        <w:rPr>
          <w:rFonts w:ascii="Times New Roman" w:hAnsi="Times New Roman" w:cs="Times New Roman"/>
          <w:lang w:eastAsia="zh-CN"/>
        </w:rPr>
        <w:t xml:space="preserve">them </w:t>
      </w:r>
      <w:r>
        <w:rPr>
          <w:rFonts w:ascii="Times New Roman" w:hAnsi="Times New Roman" w:cs="Times New Roman"/>
        </w:rPr>
        <w:t>questions. Sometimes, after class</w:t>
      </w:r>
      <w:r>
        <w:rPr>
          <w:rFonts w:ascii="Times New Roman" w:hAnsi="Times New Roman" w:cs="Times New Roman"/>
          <w:lang w:eastAsia="zh-CN"/>
        </w:rPr>
        <w:t xml:space="preserve">, </w:t>
      </w:r>
      <w:r>
        <w:rPr>
          <w:rFonts w:ascii="Times New Roman" w:hAnsi="Times New Roman" w:cs="Times New Roman"/>
        </w:rPr>
        <w:t>the students would ask the teachers to buy a cup of coffee</w:t>
      </w:r>
      <w:r>
        <w:rPr>
          <w:rFonts w:ascii="Times New Roman" w:hAnsi="Times New Roman" w:cs="Times New Roman"/>
          <w:lang w:eastAsia="zh-CN"/>
        </w:rPr>
        <w:t xml:space="preserve">, </w:t>
      </w:r>
      <w:r>
        <w:rPr>
          <w:rFonts w:ascii="Times New Roman" w:hAnsi="Times New Roman" w:cs="Times New Roman"/>
        </w:rPr>
        <w:t xml:space="preserve">chat and take photos. But </w:t>
      </w:r>
      <w:r>
        <w:rPr>
          <w:rFonts w:ascii="Times New Roman" w:hAnsi="Times New Roman" w:cs="Times New Roman"/>
          <w:lang w:eastAsia="zh-CN"/>
        </w:rPr>
        <w:t xml:space="preserve">the </w:t>
      </w:r>
      <w:r>
        <w:rPr>
          <w:rFonts w:ascii="Times New Roman" w:hAnsi="Times New Roman" w:cs="Times New Roman"/>
        </w:rPr>
        <w:t xml:space="preserve">male teacher </w:t>
      </w:r>
      <w:r>
        <w:rPr>
          <w:rFonts w:ascii="Times New Roman" w:hAnsi="Times New Roman" w:cs="Times New Roman"/>
          <w:lang w:eastAsia="zh-CN"/>
        </w:rPr>
        <w:t xml:space="preserve">of another course was </w:t>
      </w:r>
      <w:r>
        <w:rPr>
          <w:rFonts w:ascii="Times New Roman" w:hAnsi="Times New Roman" w:cs="Times New Roman"/>
        </w:rPr>
        <w:t>a bit difficult to get along with</w:t>
      </w:r>
      <w:r>
        <w:rPr>
          <w:rFonts w:ascii="Times New Roman" w:hAnsi="Times New Roman" w:cs="Times New Roman"/>
          <w:lang w:eastAsia="zh-CN"/>
        </w:rPr>
        <w:t>. However, this may be an individual difference because once</w:t>
      </w:r>
      <w:r>
        <w:rPr>
          <w:rFonts w:ascii="Times New Roman" w:hAnsi="Times New Roman" w:cs="Times New Roman"/>
        </w:rPr>
        <w:t xml:space="preserve"> I was playing ball in the gym, I </w:t>
      </w:r>
      <w:r>
        <w:rPr>
          <w:rFonts w:ascii="Times New Roman" w:hAnsi="Times New Roman" w:cs="Times New Roman"/>
          <w:lang w:eastAsia="zh-CN"/>
        </w:rPr>
        <w:t xml:space="preserve">met </w:t>
      </w:r>
      <w:r>
        <w:rPr>
          <w:rFonts w:ascii="Times New Roman" w:hAnsi="Times New Roman" w:cs="Times New Roman"/>
        </w:rPr>
        <w:t xml:space="preserve">a teacher from the </w:t>
      </w:r>
      <w:r>
        <w:rPr>
          <w:rFonts w:ascii="Times New Roman" w:hAnsi="Times New Roman" w:cs="Times New Roman"/>
          <w:lang w:eastAsia="zh-CN"/>
        </w:rPr>
        <w:t xml:space="preserve">university's </w:t>
      </w:r>
      <w:r>
        <w:rPr>
          <w:rFonts w:ascii="Times New Roman" w:hAnsi="Times New Roman" w:cs="Times New Roman"/>
        </w:rPr>
        <w:t>computer science faculty</w:t>
      </w:r>
      <w:r>
        <w:rPr>
          <w:rFonts w:ascii="Times New Roman" w:hAnsi="Times New Roman" w:cs="Times New Roman"/>
          <w:lang w:eastAsia="zh-CN"/>
        </w:rPr>
        <w:t xml:space="preserve">, </w:t>
      </w:r>
      <w:r>
        <w:rPr>
          <w:rFonts w:ascii="Times New Roman" w:hAnsi="Times New Roman" w:cs="Times New Roman"/>
        </w:rPr>
        <w:t>so I talked to him, and I felt that he was also quite nice.</w:t>
      </w:r>
    </w:p>
    <w:p w14:paraId="652ABB9A">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(01:06:37): It could </w:t>
      </w:r>
      <w:r>
        <w:rPr>
          <w:rFonts w:ascii="Times New Roman" w:hAnsi="Times New Roman" w:cs="Times New Roman"/>
          <w:lang w:eastAsia="zh-CN"/>
        </w:rPr>
        <w:t xml:space="preserve">be an </w:t>
      </w:r>
      <w:r>
        <w:rPr>
          <w:rFonts w:ascii="Times New Roman" w:hAnsi="Times New Roman" w:cs="Times New Roman"/>
        </w:rPr>
        <w:t>individual difference</w:t>
      </w:r>
      <w:r>
        <w:rPr>
          <w:rFonts w:ascii="Times New Roman" w:hAnsi="Times New Roman" w:cs="Times New Roman"/>
          <w:lang w:eastAsia="zh-CN"/>
        </w:rPr>
        <w:t>; thanks,</w:t>
      </w:r>
      <w:r>
        <w:rPr>
          <w:rFonts w:ascii="Times New Roman" w:hAnsi="Times New Roman" w:cs="Times New Roman"/>
        </w:rPr>
        <w:t xml:space="preserve"> </w:t>
      </w:r>
      <w:r>
        <w:rPr>
          <w:rFonts w:hint="eastAsia" w:ascii="Times New Roman" w:hAnsi="Times New Roman" w:cs="Times New Roman"/>
          <w:lang w:eastAsia="zh-CN"/>
        </w:rPr>
        <w:t xml:space="preserve">Xiao </w:t>
      </w:r>
      <w:r>
        <w:rPr>
          <w:rFonts w:ascii="Times New Roman" w:hAnsi="Times New Roman" w:cs="Times New Roman"/>
          <w:lang w:eastAsia="zh-CN"/>
        </w:rPr>
        <w:t xml:space="preserve">Wei. </w:t>
      </w:r>
      <w:r>
        <w:rPr>
          <w:rFonts w:ascii="Times New Roman" w:hAnsi="Times New Roman" w:cs="Times New Roman"/>
        </w:rPr>
        <w:t>I would like to ask if your UM university provides some support or policies to help Chinese students adapt to the local culture and learning environment quickly.</w:t>
      </w:r>
    </w:p>
    <w:p w14:paraId="1331F1AD">
      <w:pPr>
        <w:jc w:val="both"/>
        <w:rPr>
          <w:rFonts w:ascii="Times New Roman" w:hAnsi="Times New Roman" w:cs="Times New Roman"/>
        </w:rPr>
      </w:pPr>
      <w:r>
        <w:rPr>
          <w:rFonts w:ascii="Times New Roman" w:hAnsi="Times New Roman" w:cs="Times New Roman"/>
        </w:rPr>
        <w:t xml:space="preserve">Gonzalez (01:06:58): There was, I guess, I didn't know much about it. Because I live outside, I don't live in the university. </w:t>
      </w:r>
      <w:r>
        <w:rPr>
          <w:rFonts w:ascii="Times New Roman" w:hAnsi="Times New Roman" w:cs="Times New Roman"/>
          <w:lang w:eastAsia="zh-CN"/>
        </w:rPr>
        <w:t xml:space="preserve">I have </w:t>
      </w:r>
      <w:r>
        <w:rPr>
          <w:rFonts w:ascii="Times New Roman" w:hAnsi="Times New Roman" w:cs="Times New Roman"/>
        </w:rPr>
        <w:t xml:space="preserve">less exposure </w:t>
      </w:r>
      <w:r>
        <w:rPr>
          <w:rFonts w:ascii="Times New Roman" w:hAnsi="Times New Roman" w:cs="Times New Roman"/>
          <w:lang w:eastAsia="zh-CN"/>
        </w:rPr>
        <w:t>to that</w:t>
      </w:r>
      <w:r>
        <w:rPr>
          <w:rFonts w:ascii="Times New Roman" w:hAnsi="Times New Roman" w:cs="Times New Roman"/>
        </w:rPr>
        <w:t xml:space="preserve">. I basically go to university for classes and errands, and I basically don't go to university the rest of </w:t>
      </w:r>
      <w:r>
        <w:rPr>
          <w:rFonts w:ascii="Times New Roman" w:hAnsi="Times New Roman" w:cs="Times New Roman"/>
          <w:lang w:eastAsia="zh-CN"/>
        </w:rPr>
        <w:t>the time.</w:t>
      </w:r>
    </w:p>
    <w:p w14:paraId="0D2D1AF1">
      <w:pPr>
        <w:jc w:val="both"/>
        <w:rPr>
          <w:rFonts w:ascii="Times New Roman" w:hAnsi="Times New Roman" w:cs="Times New Roman"/>
        </w:rPr>
      </w:pPr>
    </w:p>
    <w:p w14:paraId="258939CA">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(01:07:19): OK, thanks! I'd like to ask Jane-Jane if your </w:t>
      </w:r>
      <w:r>
        <w:rPr>
          <w:rFonts w:ascii="Times New Roman" w:hAnsi="Times New Roman" w:cs="Times New Roman"/>
          <w:lang w:eastAsia="zh-CN"/>
        </w:rPr>
        <w:t xml:space="preserve">UTM </w:t>
      </w:r>
      <w:r>
        <w:rPr>
          <w:rFonts w:ascii="Times New Roman" w:hAnsi="Times New Roman" w:cs="Times New Roman"/>
        </w:rPr>
        <w:t>university offers any services and support to help you adapt to the local culture.</w:t>
      </w:r>
    </w:p>
    <w:p w14:paraId="6E4C6C43">
      <w:pPr>
        <w:jc w:val="both"/>
        <w:rPr>
          <w:rFonts w:ascii="Times New Roman" w:hAnsi="Times New Roman" w:cs="Times New Roman"/>
          <w:lang w:eastAsia="zh-CN"/>
        </w:rPr>
      </w:pPr>
      <w:r>
        <w:rPr>
          <w:rFonts w:ascii="Times New Roman" w:hAnsi="Times New Roman" w:cs="Times New Roman"/>
          <w:lang w:eastAsia="zh-CN"/>
        </w:rPr>
        <w:t xml:space="preserve">Jen </w:t>
      </w:r>
      <w:r>
        <w:rPr>
          <w:rFonts w:ascii="Times New Roman" w:hAnsi="Times New Roman" w:cs="Times New Roman"/>
        </w:rPr>
        <w:t>(01:07:31): I remember during my first year</w:t>
      </w:r>
      <w:r>
        <w:rPr>
          <w:rFonts w:ascii="Times New Roman" w:hAnsi="Times New Roman" w:cs="Times New Roman"/>
          <w:lang w:eastAsia="zh-CN"/>
        </w:rPr>
        <w:t xml:space="preserve">, the university </w:t>
      </w:r>
      <w:r>
        <w:rPr>
          <w:rFonts w:ascii="Times New Roman" w:hAnsi="Times New Roman" w:cs="Times New Roman"/>
        </w:rPr>
        <w:t xml:space="preserve">used to </w:t>
      </w:r>
      <w:r>
        <w:rPr>
          <w:rFonts w:ascii="Times New Roman" w:hAnsi="Times New Roman" w:cs="Times New Roman"/>
          <w:lang w:eastAsia="zh-CN"/>
        </w:rPr>
        <w:t xml:space="preserve">organise </w:t>
      </w:r>
      <w:r>
        <w:rPr>
          <w:rFonts w:ascii="Times New Roman" w:hAnsi="Times New Roman" w:cs="Times New Roman"/>
        </w:rPr>
        <w:t>some lectures</w:t>
      </w:r>
      <w:r>
        <w:rPr>
          <w:rFonts w:ascii="Times New Roman" w:hAnsi="Times New Roman" w:cs="Times New Roman"/>
          <w:lang w:eastAsia="zh-CN"/>
        </w:rPr>
        <w:t xml:space="preserve">, especially for </w:t>
      </w:r>
      <w:r>
        <w:rPr>
          <w:rFonts w:ascii="Times New Roman" w:hAnsi="Times New Roman" w:cs="Times New Roman"/>
        </w:rPr>
        <w:t xml:space="preserve">new students, about the university. </w:t>
      </w:r>
      <w:r>
        <w:rPr>
          <w:rFonts w:ascii="Times New Roman" w:hAnsi="Times New Roman" w:cs="Times New Roman"/>
          <w:lang w:eastAsia="zh-CN"/>
        </w:rPr>
        <w:t xml:space="preserve">Our university </w:t>
      </w:r>
      <w:r>
        <w:rPr>
          <w:rFonts w:ascii="Times New Roman" w:hAnsi="Times New Roman" w:cs="Times New Roman"/>
        </w:rPr>
        <w:t xml:space="preserve">even invited the </w:t>
      </w:r>
      <w:r>
        <w:rPr>
          <w:rFonts w:ascii="Times New Roman" w:hAnsi="Times New Roman" w:cs="Times New Roman"/>
          <w:lang w:eastAsia="zh-CN"/>
        </w:rPr>
        <w:t xml:space="preserve">Chinese </w:t>
      </w:r>
      <w:r>
        <w:rPr>
          <w:rFonts w:ascii="Times New Roman" w:hAnsi="Times New Roman" w:cs="Times New Roman"/>
        </w:rPr>
        <w:t>ambassador to Malaysia to give a lecture on studying</w:t>
      </w:r>
      <w:r>
        <w:rPr>
          <w:rFonts w:ascii="Times New Roman" w:hAnsi="Times New Roman" w:cs="Times New Roman"/>
          <w:lang w:eastAsia="zh-CN"/>
        </w:rPr>
        <w:t xml:space="preserve"> abroad.</w:t>
      </w:r>
    </w:p>
    <w:p w14:paraId="119402AF">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(01:08:12): OK</w:t>
      </w:r>
      <w:r>
        <w:rPr>
          <w:rFonts w:ascii="Times New Roman" w:hAnsi="Times New Roman" w:cs="Times New Roman"/>
          <w:lang w:eastAsia="zh-CN"/>
        </w:rPr>
        <w:t xml:space="preserve">, </w:t>
      </w:r>
      <w:r>
        <w:rPr>
          <w:rFonts w:ascii="Times New Roman" w:hAnsi="Times New Roman" w:cs="Times New Roman"/>
        </w:rPr>
        <w:t xml:space="preserve">Nana, do you guys at </w:t>
      </w:r>
      <w:r>
        <w:rPr>
          <w:rFonts w:ascii="Times New Roman" w:hAnsi="Times New Roman" w:cs="Times New Roman"/>
          <w:lang w:eastAsia="zh-CN"/>
        </w:rPr>
        <w:t xml:space="preserve">Taylor's University offer </w:t>
      </w:r>
      <w:r>
        <w:rPr>
          <w:rFonts w:ascii="Times New Roman" w:hAnsi="Times New Roman" w:cs="Times New Roman"/>
        </w:rPr>
        <w:t xml:space="preserve">any </w:t>
      </w:r>
      <w:r>
        <w:rPr>
          <w:rFonts w:ascii="Times New Roman" w:hAnsi="Times New Roman" w:cs="Times New Roman"/>
          <w:lang w:eastAsia="zh-CN"/>
        </w:rPr>
        <w:t xml:space="preserve">support </w:t>
      </w:r>
      <w:r>
        <w:rPr>
          <w:rFonts w:ascii="Times New Roman" w:hAnsi="Times New Roman" w:cs="Times New Roman"/>
        </w:rPr>
        <w:t>and services to help people adapt quickly to the environment</w:t>
      </w:r>
      <w:r>
        <w:rPr>
          <w:rFonts w:ascii="Times New Roman" w:hAnsi="Times New Roman" w:cs="Times New Roman"/>
          <w:lang w:eastAsia="zh-CN"/>
        </w:rPr>
        <w:t>?</w:t>
      </w:r>
    </w:p>
    <w:p w14:paraId="759ECF25">
      <w:pPr>
        <w:jc w:val="both"/>
        <w:rPr>
          <w:rFonts w:ascii="Times New Roman" w:hAnsi="Times New Roman" w:cs="Times New Roman"/>
        </w:rPr>
      </w:pPr>
      <w:r>
        <w:rPr>
          <w:rFonts w:ascii="Times New Roman" w:hAnsi="Times New Roman" w:cs="Times New Roman"/>
        </w:rPr>
        <w:t xml:space="preserve">Spicy (01:08:27): The university would </w:t>
      </w:r>
      <w:r>
        <w:rPr>
          <w:rFonts w:ascii="Times New Roman" w:hAnsi="Times New Roman" w:cs="Times New Roman"/>
          <w:lang w:eastAsia="zh-CN"/>
        </w:rPr>
        <w:t xml:space="preserve">usually provide </w:t>
      </w:r>
      <w:r>
        <w:rPr>
          <w:rFonts w:ascii="Times New Roman" w:hAnsi="Times New Roman" w:cs="Times New Roman"/>
        </w:rPr>
        <w:t xml:space="preserve">some </w:t>
      </w:r>
      <w:r>
        <w:rPr>
          <w:rFonts w:ascii="Times New Roman" w:hAnsi="Times New Roman" w:cs="Times New Roman"/>
          <w:lang w:eastAsia="zh-CN"/>
        </w:rPr>
        <w:t xml:space="preserve">lectures and </w:t>
      </w:r>
      <w:r>
        <w:rPr>
          <w:rFonts w:ascii="Times New Roman" w:hAnsi="Times New Roman" w:cs="Times New Roman"/>
        </w:rPr>
        <w:t xml:space="preserve">introductions </w:t>
      </w:r>
      <w:r>
        <w:rPr>
          <w:rFonts w:ascii="Times New Roman" w:hAnsi="Times New Roman" w:cs="Times New Roman"/>
          <w:lang w:eastAsia="zh-CN"/>
        </w:rPr>
        <w:t xml:space="preserve">to </w:t>
      </w:r>
      <w:r>
        <w:rPr>
          <w:rFonts w:ascii="Times New Roman" w:hAnsi="Times New Roman" w:cs="Times New Roman"/>
        </w:rPr>
        <w:t>new students at the beginning of the university year</w:t>
      </w:r>
      <w:r>
        <w:rPr>
          <w:rFonts w:ascii="Times New Roman" w:hAnsi="Times New Roman" w:cs="Times New Roman"/>
          <w:lang w:eastAsia="zh-CN"/>
        </w:rPr>
        <w:t xml:space="preserve"> and would also send us reminder </w:t>
      </w:r>
      <w:r>
        <w:rPr>
          <w:rFonts w:ascii="Times New Roman" w:hAnsi="Times New Roman" w:cs="Times New Roman"/>
        </w:rPr>
        <w:t xml:space="preserve">emails </w:t>
      </w:r>
      <w:r>
        <w:rPr>
          <w:rFonts w:ascii="Times New Roman" w:hAnsi="Times New Roman" w:cs="Times New Roman"/>
          <w:lang w:eastAsia="zh-CN"/>
        </w:rPr>
        <w:t xml:space="preserve">telling </w:t>
      </w:r>
      <w:r>
        <w:rPr>
          <w:rFonts w:ascii="Times New Roman" w:hAnsi="Times New Roman" w:cs="Times New Roman"/>
        </w:rPr>
        <w:t xml:space="preserve">us to pick up our insurance cards, </w:t>
      </w:r>
      <w:r>
        <w:rPr>
          <w:rFonts w:ascii="Times New Roman" w:hAnsi="Times New Roman" w:cs="Times New Roman"/>
          <w:lang w:eastAsia="zh-CN"/>
        </w:rPr>
        <w:t xml:space="preserve">as well as sending us </w:t>
      </w:r>
      <w:r>
        <w:rPr>
          <w:rFonts w:ascii="Times New Roman" w:hAnsi="Times New Roman" w:cs="Times New Roman"/>
        </w:rPr>
        <w:t xml:space="preserve">a handbook </w:t>
      </w:r>
      <w:r>
        <w:rPr>
          <w:rFonts w:ascii="Times New Roman" w:hAnsi="Times New Roman" w:cs="Times New Roman"/>
          <w:lang w:eastAsia="zh-CN"/>
        </w:rPr>
        <w:t xml:space="preserve">on getting </w:t>
      </w:r>
      <w:r>
        <w:rPr>
          <w:rFonts w:ascii="Times New Roman" w:hAnsi="Times New Roman" w:cs="Times New Roman"/>
        </w:rPr>
        <w:t>reimbursed for doctor's appointments and things like that.</w:t>
      </w:r>
    </w:p>
    <w:p w14:paraId="44500CE5">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(01:08:50): OK, so we have two last questions</w:t>
      </w:r>
      <w:r>
        <w:rPr>
          <w:rFonts w:ascii="Times New Roman" w:hAnsi="Times New Roman" w:cs="Times New Roman"/>
          <w:lang w:eastAsia="zh-CN"/>
        </w:rPr>
        <w:t xml:space="preserve">. </w:t>
      </w:r>
      <w:r>
        <w:rPr>
          <w:rFonts w:ascii="Times New Roman" w:hAnsi="Times New Roman" w:cs="Times New Roman"/>
        </w:rPr>
        <w:t>He Jing</w:t>
      </w:r>
      <w:r>
        <w:rPr>
          <w:rFonts w:ascii="Times New Roman" w:hAnsi="Times New Roman" w:cs="Times New Roman"/>
          <w:lang w:eastAsia="zh-CN"/>
        </w:rPr>
        <w:t xml:space="preserve">, in what ways do </w:t>
      </w:r>
      <w:r>
        <w:rPr>
          <w:rFonts w:ascii="Times New Roman" w:hAnsi="Times New Roman" w:cs="Times New Roman"/>
        </w:rPr>
        <w:t xml:space="preserve">you feel you have achieved more growth </w:t>
      </w:r>
      <w:r>
        <w:rPr>
          <w:rFonts w:ascii="Times New Roman" w:hAnsi="Times New Roman" w:cs="Times New Roman"/>
          <w:lang w:eastAsia="zh-CN"/>
        </w:rPr>
        <w:t>during your study in Malaysia</w:t>
      </w:r>
      <w:r>
        <w:rPr>
          <w:rFonts w:ascii="Times New Roman" w:hAnsi="Times New Roman" w:cs="Times New Roman"/>
        </w:rPr>
        <w:t>?</w:t>
      </w:r>
    </w:p>
    <w:p w14:paraId="37499D6B">
      <w:pPr>
        <w:jc w:val="both"/>
        <w:rPr>
          <w:rFonts w:ascii="Times New Roman" w:hAnsi="Times New Roman" w:cs="Times New Roman"/>
        </w:rPr>
      </w:pPr>
      <w:r>
        <w:rPr>
          <w:rFonts w:ascii="Times New Roman" w:hAnsi="Times New Roman" w:cs="Times New Roman"/>
        </w:rPr>
        <w:t xml:space="preserve">He Jing (01:09:13): </w:t>
      </w:r>
      <w:r>
        <w:rPr>
          <w:rFonts w:ascii="Times New Roman" w:hAnsi="Times New Roman" w:cs="Times New Roman"/>
          <w:lang w:eastAsia="zh-CN"/>
        </w:rPr>
        <w:t xml:space="preserve">First, </w:t>
      </w:r>
      <w:r>
        <w:rPr>
          <w:rFonts w:ascii="Times New Roman" w:hAnsi="Times New Roman" w:cs="Times New Roman"/>
        </w:rPr>
        <w:t>in English, my trick is that I don't care what you say;</w:t>
      </w:r>
      <w:r>
        <w:rPr>
          <w:rFonts w:ascii="Times New Roman" w:hAnsi="Times New Roman" w:cs="Times New Roman"/>
          <w:lang w:eastAsia="zh-CN"/>
        </w:rPr>
        <w:t xml:space="preserve"> </w:t>
      </w:r>
      <w:r>
        <w:rPr>
          <w:rFonts w:ascii="Times New Roman" w:hAnsi="Times New Roman" w:cs="Times New Roman"/>
        </w:rPr>
        <w:t>I just say my own</w:t>
      </w:r>
      <w:r>
        <w:rPr>
          <w:rFonts w:ascii="Times New Roman" w:hAnsi="Times New Roman" w:cs="Times New Roman"/>
          <w:lang w:eastAsia="zh-CN"/>
        </w:rPr>
        <w:t xml:space="preserve">. Although </w:t>
      </w:r>
      <w:r>
        <w:rPr>
          <w:rFonts w:ascii="Times New Roman" w:hAnsi="Times New Roman" w:cs="Times New Roman"/>
        </w:rPr>
        <w:t>you respond to me</w:t>
      </w:r>
      <w:r>
        <w:rPr>
          <w:rFonts w:ascii="Times New Roman" w:hAnsi="Times New Roman" w:cs="Times New Roman"/>
          <w:lang w:eastAsia="zh-CN"/>
        </w:rPr>
        <w:t xml:space="preserve">, </w:t>
      </w:r>
      <w:r>
        <w:rPr>
          <w:rFonts w:ascii="Times New Roman" w:hAnsi="Times New Roman" w:cs="Times New Roman"/>
        </w:rPr>
        <w:t xml:space="preserve">I can understand </w:t>
      </w:r>
      <w:r>
        <w:rPr>
          <w:rFonts w:ascii="Times New Roman" w:hAnsi="Times New Roman" w:cs="Times New Roman"/>
          <w:lang w:eastAsia="zh-CN"/>
        </w:rPr>
        <w:t xml:space="preserve">only </w:t>
      </w:r>
      <w:r>
        <w:rPr>
          <w:rFonts w:ascii="Times New Roman" w:hAnsi="Times New Roman" w:cs="Times New Roman"/>
        </w:rPr>
        <w:t xml:space="preserve">a few sentences and then slowly speak and understand them all. The second thing </w:t>
      </w:r>
      <w:r>
        <w:rPr>
          <w:rFonts w:ascii="Times New Roman" w:hAnsi="Times New Roman" w:cs="Times New Roman"/>
          <w:lang w:eastAsia="zh-CN"/>
        </w:rPr>
        <w:t>is the improvement of self-learning ability</w:t>
      </w:r>
      <w:r>
        <w:rPr>
          <w:rFonts w:ascii="Times New Roman" w:hAnsi="Times New Roman" w:cs="Times New Roman"/>
        </w:rPr>
        <w:t xml:space="preserve">. </w:t>
      </w:r>
      <w:r>
        <w:rPr>
          <w:rFonts w:ascii="Times New Roman" w:hAnsi="Times New Roman" w:cs="Times New Roman"/>
          <w:lang w:eastAsia="zh-CN"/>
        </w:rPr>
        <w:t xml:space="preserve">In the past, </w:t>
      </w:r>
      <w:r>
        <w:rPr>
          <w:rFonts w:ascii="Times New Roman" w:hAnsi="Times New Roman" w:cs="Times New Roman"/>
        </w:rPr>
        <w:t xml:space="preserve">if you didn't </w:t>
      </w:r>
      <w:r>
        <w:rPr>
          <w:rFonts w:ascii="Times New Roman" w:hAnsi="Times New Roman" w:cs="Times New Roman"/>
          <w:lang w:eastAsia="zh-CN"/>
        </w:rPr>
        <w:t xml:space="preserve">supervise </w:t>
      </w:r>
      <w:r>
        <w:rPr>
          <w:rFonts w:ascii="Times New Roman" w:hAnsi="Times New Roman" w:cs="Times New Roman"/>
        </w:rPr>
        <w:t>me at home, I didn't study. Nowadays</w:t>
      </w:r>
      <w:r>
        <w:rPr>
          <w:rFonts w:ascii="Times New Roman" w:hAnsi="Times New Roman" w:cs="Times New Roman"/>
          <w:lang w:eastAsia="zh-CN"/>
        </w:rPr>
        <w:t xml:space="preserve">, </w:t>
      </w:r>
      <w:r>
        <w:rPr>
          <w:rFonts w:ascii="Times New Roman" w:hAnsi="Times New Roman" w:cs="Times New Roman"/>
        </w:rPr>
        <w:t xml:space="preserve">our classes are more like </w:t>
      </w:r>
      <w:r>
        <w:rPr>
          <w:rFonts w:ascii="Times New Roman" w:hAnsi="Times New Roman" w:cs="Times New Roman"/>
          <w:lang w:eastAsia="zh-CN"/>
        </w:rPr>
        <w:t xml:space="preserve">a </w:t>
      </w:r>
      <w:r>
        <w:rPr>
          <w:rFonts w:ascii="Times New Roman" w:hAnsi="Times New Roman" w:cs="Times New Roman"/>
        </w:rPr>
        <w:t>buffet</w:t>
      </w:r>
      <w:r>
        <w:rPr>
          <w:rFonts w:ascii="Times New Roman" w:hAnsi="Times New Roman" w:cs="Times New Roman"/>
          <w:lang w:eastAsia="zh-CN"/>
        </w:rPr>
        <w:t>. You</w:t>
      </w:r>
      <w:r>
        <w:rPr>
          <w:rFonts w:ascii="Times New Roman" w:hAnsi="Times New Roman" w:cs="Times New Roman"/>
        </w:rPr>
        <w:t xml:space="preserve"> must be self-sufficient</w:t>
      </w:r>
      <w:r>
        <w:rPr>
          <w:rFonts w:ascii="Times New Roman" w:hAnsi="Times New Roman" w:cs="Times New Roman"/>
          <w:lang w:eastAsia="zh-CN"/>
        </w:rPr>
        <w:t xml:space="preserve">. Teachers over here do </w:t>
      </w:r>
      <w:r>
        <w:rPr>
          <w:rFonts w:ascii="Times New Roman" w:hAnsi="Times New Roman" w:cs="Times New Roman"/>
        </w:rPr>
        <w:t>teach a little less, and it's easy for you to learn, but it'</w:t>
      </w:r>
      <w:r>
        <w:rPr>
          <w:rFonts w:ascii="Times New Roman" w:hAnsi="Times New Roman" w:cs="Times New Roman"/>
          <w:lang w:eastAsia="zh-CN"/>
        </w:rPr>
        <w:t xml:space="preserve">s </w:t>
      </w:r>
      <w:r>
        <w:rPr>
          <w:rFonts w:ascii="Times New Roman" w:hAnsi="Times New Roman" w:cs="Times New Roman"/>
        </w:rPr>
        <w:t>not easy to take the test</w:t>
      </w:r>
      <w:r>
        <w:rPr>
          <w:rFonts w:ascii="Times New Roman" w:hAnsi="Times New Roman" w:cs="Times New Roman"/>
          <w:lang w:eastAsia="zh-CN"/>
        </w:rPr>
        <w:t xml:space="preserve">. If </w:t>
      </w:r>
      <w:r>
        <w:rPr>
          <w:rFonts w:ascii="Times New Roman" w:hAnsi="Times New Roman" w:cs="Times New Roman"/>
        </w:rPr>
        <w:t xml:space="preserve">you don't read more outside the classroom and </w:t>
      </w:r>
      <w:r>
        <w:rPr>
          <w:rFonts w:ascii="Times New Roman" w:hAnsi="Times New Roman" w:cs="Times New Roman"/>
          <w:lang w:eastAsia="zh-CN"/>
        </w:rPr>
        <w:t xml:space="preserve">go more into self-study, </w:t>
      </w:r>
      <w:r>
        <w:rPr>
          <w:rFonts w:ascii="Times New Roman" w:hAnsi="Times New Roman" w:cs="Times New Roman"/>
        </w:rPr>
        <w:t xml:space="preserve">you might struggle more on the exams, so your self-study attitude </w:t>
      </w:r>
      <w:r>
        <w:rPr>
          <w:rFonts w:ascii="Times New Roman" w:hAnsi="Times New Roman" w:cs="Times New Roman"/>
          <w:lang w:eastAsia="zh-CN"/>
        </w:rPr>
        <w:t>and ability have improved a lot.</w:t>
      </w:r>
    </w:p>
    <w:p w14:paraId="5F000A55">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(01:10:28): OK, do you have any special advice for undergraduates coming to study in </w:t>
      </w:r>
      <w:r>
        <w:rPr>
          <w:rFonts w:ascii="Times New Roman" w:hAnsi="Times New Roman" w:cs="Times New Roman"/>
          <w:lang w:eastAsia="zh-CN"/>
        </w:rPr>
        <w:t>Malaysia?</w:t>
      </w:r>
    </w:p>
    <w:p w14:paraId="5FFC78CA">
      <w:pPr>
        <w:jc w:val="both"/>
        <w:rPr>
          <w:rFonts w:ascii="Times New Roman" w:hAnsi="Times New Roman" w:cs="Times New Roman"/>
        </w:rPr>
      </w:pPr>
      <w:r>
        <w:rPr>
          <w:rFonts w:ascii="Times New Roman" w:hAnsi="Times New Roman" w:cs="Times New Roman"/>
        </w:rPr>
        <w:t>HeJing(01:10:39): First is to find a good agent</w:t>
      </w:r>
      <w:r>
        <w:rPr>
          <w:rFonts w:ascii="Times New Roman" w:hAnsi="Times New Roman" w:cs="Times New Roman"/>
          <w:lang w:eastAsia="zh-CN"/>
        </w:rPr>
        <w:t xml:space="preserve">, </w:t>
      </w:r>
      <w:r>
        <w:rPr>
          <w:rFonts w:ascii="Times New Roman" w:hAnsi="Times New Roman" w:cs="Times New Roman"/>
        </w:rPr>
        <w:t>don't look for too big, find a similar, try to find a serious and responsible, especially the female agent, because the female agent may be more careful heart. The second is to make more friends</w:t>
      </w:r>
      <w:r>
        <w:rPr>
          <w:rFonts w:ascii="Times New Roman" w:hAnsi="Times New Roman" w:cs="Times New Roman"/>
          <w:lang w:eastAsia="zh-CN"/>
        </w:rPr>
        <w:t xml:space="preserve">, </w:t>
      </w:r>
      <w:r>
        <w:rPr>
          <w:rFonts w:ascii="Times New Roman" w:hAnsi="Times New Roman" w:cs="Times New Roman"/>
        </w:rPr>
        <w:t>more friends, more roads</w:t>
      </w:r>
      <w:r>
        <w:rPr>
          <w:rFonts w:ascii="Times New Roman" w:hAnsi="Times New Roman" w:cs="Times New Roman"/>
          <w:lang w:eastAsia="zh-CN"/>
        </w:rPr>
        <w:t xml:space="preserve">. </w:t>
      </w:r>
      <w:r>
        <w:rPr>
          <w:rFonts w:ascii="Times New Roman" w:hAnsi="Times New Roman" w:cs="Times New Roman"/>
        </w:rPr>
        <w:t xml:space="preserve">Thirdly, don't mess around with </w:t>
      </w:r>
      <w:r>
        <w:rPr>
          <w:rFonts w:ascii="Times New Roman" w:hAnsi="Times New Roman" w:cs="Times New Roman"/>
          <w:lang w:eastAsia="zh-CN"/>
        </w:rPr>
        <w:t>men and women</w:t>
      </w:r>
      <w:r>
        <w:rPr>
          <w:rFonts w:ascii="Times New Roman" w:hAnsi="Times New Roman" w:cs="Times New Roman"/>
        </w:rPr>
        <w:t>; clean yourself up; otherwise, your three years will be over, and your reputation will be ruined</w:t>
      </w:r>
      <w:r>
        <w:rPr>
          <w:rFonts w:ascii="Times New Roman" w:hAnsi="Times New Roman" w:cs="Times New Roman"/>
          <w:lang w:eastAsia="zh-CN"/>
        </w:rPr>
        <w:t xml:space="preserve">. The </w:t>
      </w:r>
      <w:r>
        <w:rPr>
          <w:rFonts w:ascii="Times New Roman" w:hAnsi="Times New Roman" w:cs="Times New Roman"/>
        </w:rPr>
        <w:t>fourth is to study well</w:t>
      </w:r>
      <w:r>
        <w:rPr>
          <w:rFonts w:ascii="Times New Roman" w:hAnsi="Times New Roman" w:cs="Times New Roman"/>
          <w:lang w:eastAsia="zh-CN"/>
        </w:rPr>
        <w:t>. We</w:t>
      </w:r>
      <w:r>
        <w:rPr>
          <w:rFonts w:ascii="Times New Roman" w:hAnsi="Times New Roman" w:cs="Times New Roman"/>
        </w:rPr>
        <w:t xml:space="preserve"> must consider learning first. I have a friend who opened a network car, usually earning some money. I also have friends who opened a restaurant and a Chinese supermarket; some of my career changes to be an agent of study abroad, but the purpose cannot change. This is certainly to study first.</w:t>
      </w:r>
    </w:p>
    <w:p w14:paraId="46E872D4">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(01:11:54): OK, thanks for the very pertinent advice</w:t>
      </w:r>
      <w:r>
        <w:rPr>
          <w:rFonts w:ascii="Times New Roman" w:hAnsi="Times New Roman" w:cs="Times New Roman"/>
          <w:lang w:eastAsia="zh-CN"/>
        </w:rPr>
        <w:t>. Tan</w:t>
      </w:r>
      <w:r>
        <w:rPr>
          <w:rFonts w:hint="eastAsia" w:ascii="Times New Roman" w:hAnsi="Times New Roman" w:cs="Times New Roman"/>
          <w:lang w:eastAsia="zh-CN"/>
        </w:rPr>
        <w:t>J</w:t>
      </w:r>
      <w:r>
        <w:rPr>
          <w:rFonts w:ascii="Times New Roman" w:hAnsi="Times New Roman" w:cs="Times New Roman"/>
          <w:lang w:eastAsia="zh-CN"/>
        </w:rPr>
        <w:t xml:space="preserve">un, </w:t>
      </w:r>
      <w:r>
        <w:rPr>
          <w:rFonts w:ascii="Times New Roman" w:hAnsi="Times New Roman" w:cs="Times New Roman"/>
        </w:rPr>
        <w:t xml:space="preserve">what about you? Where do you think you've grown the most in </w:t>
      </w:r>
      <w:r>
        <w:rPr>
          <w:rFonts w:ascii="Times New Roman" w:hAnsi="Times New Roman" w:cs="Times New Roman"/>
          <w:lang w:eastAsia="zh-CN"/>
        </w:rPr>
        <w:t>Malaysia</w:t>
      </w:r>
      <w:r>
        <w:rPr>
          <w:rFonts w:ascii="Times New Roman" w:hAnsi="Times New Roman" w:cs="Times New Roman"/>
        </w:rPr>
        <w:t>? And what advice do you have for undergraduate students?</w:t>
      </w:r>
    </w:p>
    <w:p w14:paraId="347DEA4B">
      <w:pPr>
        <w:jc w:val="both"/>
        <w:rPr>
          <w:rFonts w:ascii="Times New Roman" w:hAnsi="Times New Roman" w:cs="Times New Roman"/>
          <w:lang w:eastAsia="zh-CN"/>
        </w:rPr>
      </w:pPr>
      <w:r>
        <w:rPr>
          <w:rFonts w:ascii="Times New Roman" w:hAnsi="Times New Roman" w:cs="Times New Roman"/>
          <w:lang w:eastAsia="zh-CN"/>
        </w:rPr>
        <w:t>Tan Jun</w:t>
      </w:r>
      <w:r>
        <w:rPr>
          <w:rFonts w:ascii="Times New Roman" w:hAnsi="Times New Roman" w:cs="Times New Roman"/>
        </w:rPr>
        <w:t xml:space="preserve">(01:12:08): </w:t>
      </w:r>
      <w:r>
        <w:rPr>
          <w:rFonts w:ascii="Times New Roman" w:hAnsi="Times New Roman" w:cs="Times New Roman"/>
          <w:lang w:eastAsia="zh-CN"/>
        </w:rPr>
        <w:t>The</w:t>
      </w:r>
      <w:r>
        <w:rPr>
          <w:rFonts w:ascii="Times New Roman" w:hAnsi="Times New Roman" w:cs="Times New Roman"/>
        </w:rPr>
        <w:t xml:space="preserve"> mentality to face the unfamiliar environment has grown. </w:t>
      </w:r>
      <w:r>
        <w:rPr>
          <w:rFonts w:ascii="Times New Roman" w:hAnsi="Times New Roman" w:cs="Times New Roman"/>
          <w:lang w:eastAsia="zh-CN"/>
        </w:rPr>
        <w:t xml:space="preserve">This site accepted a different culture, a different language, and </w:t>
      </w:r>
      <w:r>
        <w:rPr>
          <w:rFonts w:ascii="Times New Roman" w:hAnsi="Times New Roman" w:cs="Times New Roman"/>
        </w:rPr>
        <w:t>a different living environment. In this context, I tried to adapt to and overcome it</w:t>
      </w:r>
      <w:r>
        <w:rPr>
          <w:rFonts w:ascii="Times New Roman" w:hAnsi="Times New Roman" w:cs="Times New Roman"/>
          <w:lang w:eastAsia="zh-CN"/>
        </w:rPr>
        <w:t xml:space="preserve">, so my </w:t>
      </w:r>
      <w:r>
        <w:rPr>
          <w:rFonts w:ascii="Times New Roman" w:hAnsi="Times New Roman" w:cs="Times New Roman"/>
        </w:rPr>
        <w:t>ability to overcome difficulties has somewhat improved. In addition</w:t>
      </w:r>
      <w:r>
        <w:rPr>
          <w:rFonts w:ascii="Times New Roman" w:hAnsi="Times New Roman" w:cs="Times New Roman"/>
          <w:lang w:eastAsia="zh-CN"/>
        </w:rPr>
        <w:t xml:space="preserve">, my advice </w:t>
      </w:r>
      <w:r>
        <w:rPr>
          <w:rFonts w:ascii="Times New Roman" w:hAnsi="Times New Roman" w:cs="Times New Roman"/>
        </w:rPr>
        <w:t xml:space="preserve">to this undergraduate is to study hard </w:t>
      </w:r>
      <w:r>
        <w:rPr>
          <w:rFonts w:ascii="Times New Roman" w:hAnsi="Times New Roman" w:cs="Times New Roman"/>
          <w:lang w:eastAsia="zh-CN"/>
        </w:rPr>
        <w:t xml:space="preserve">and have the right perception. Don't think that you came to Malaysia just to play for three years; you </w:t>
      </w:r>
      <w:r>
        <w:rPr>
          <w:rFonts w:ascii="Times New Roman" w:hAnsi="Times New Roman" w:cs="Times New Roman"/>
        </w:rPr>
        <w:t xml:space="preserve">still need to be ready to expand </w:t>
      </w:r>
      <w:r>
        <w:rPr>
          <w:rFonts w:ascii="Times New Roman" w:hAnsi="Times New Roman" w:cs="Times New Roman"/>
          <w:lang w:eastAsia="zh-CN"/>
        </w:rPr>
        <w:t>and improve your ability.</w:t>
      </w:r>
    </w:p>
    <w:p w14:paraId="7DAC5849">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(01:13:13): OK, thanks for the advice</w:t>
      </w:r>
      <w:r>
        <w:rPr>
          <w:rFonts w:ascii="Times New Roman" w:hAnsi="Times New Roman" w:cs="Times New Roman"/>
          <w:lang w:eastAsia="zh-CN"/>
        </w:rPr>
        <w:t xml:space="preserve">. </w:t>
      </w:r>
      <w:r>
        <w:rPr>
          <w:rFonts w:ascii="Times New Roman" w:hAnsi="Times New Roman" w:cs="Times New Roman"/>
        </w:rPr>
        <w:t>Nana</w:t>
      </w:r>
      <w:r>
        <w:rPr>
          <w:rFonts w:ascii="Times New Roman" w:hAnsi="Times New Roman" w:cs="Times New Roman"/>
          <w:lang w:eastAsia="zh-CN"/>
        </w:rPr>
        <w:t xml:space="preserve">, </w:t>
      </w:r>
      <w:r>
        <w:rPr>
          <w:rFonts w:ascii="Times New Roman" w:hAnsi="Times New Roman" w:cs="Times New Roman"/>
        </w:rPr>
        <w:t>what about you? What are some of the bigger things you'</w:t>
      </w:r>
      <w:r>
        <w:rPr>
          <w:rFonts w:ascii="Times New Roman" w:hAnsi="Times New Roman" w:cs="Times New Roman"/>
          <w:lang w:eastAsia="zh-CN"/>
        </w:rPr>
        <w:t>ve</w:t>
      </w:r>
      <w:r>
        <w:rPr>
          <w:rFonts w:ascii="Times New Roman" w:hAnsi="Times New Roman" w:cs="Times New Roman"/>
        </w:rPr>
        <w:t xml:space="preserve"> learnt regarding personal growth and your advice for undergraduates?</w:t>
      </w:r>
    </w:p>
    <w:p w14:paraId="2F007073">
      <w:pPr>
        <w:jc w:val="both"/>
        <w:rPr>
          <w:rFonts w:ascii="Times New Roman" w:hAnsi="Times New Roman" w:cs="Times New Roman"/>
        </w:rPr>
      </w:pPr>
      <w:r>
        <w:rPr>
          <w:rFonts w:ascii="Times New Roman" w:hAnsi="Times New Roman" w:cs="Times New Roman"/>
        </w:rPr>
        <w:t xml:space="preserve">Spicy (01:13:25): It's mainly about academic </w:t>
      </w:r>
      <w:r>
        <w:rPr>
          <w:rFonts w:ascii="Times New Roman" w:hAnsi="Times New Roman" w:cs="Times New Roman"/>
          <w:lang w:eastAsia="zh-CN"/>
        </w:rPr>
        <w:t xml:space="preserve">writing </w:t>
      </w:r>
      <w:r>
        <w:rPr>
          <w:rFonts w:ascii="Times New Roman" w:hAnsi="Times New Roman" w:cs="Times New Roman"/>
        </w:rPr>
        <w:t xml:space="preserve">because </w:t>
      </w:r>
      <w:r>
        <w:rPr>
          <w:rFonts w:ascii="Times New Roman" w:hAnsi="Times New Roman" w:cs="Times New Roman"/>
          <w:lang w:eastAsia="zh-CN"/>
        </w:rPr>
        <w:t xml:space="preserve">I </w:t>
      </w:r>
      <w:r>
        <w:rPr>
          <w:rFonts w:ascii="Times New Roman" w:hAnsi="Times New Roman" w:cs="Times New Roman"/>
        </w:rPr>
        <w:t>wasn't exposed to it in high university</w:t>
      </w:r>
      <w:r>
        <w:rPr>
          <w:rFonts w:ascii="Times New Roman" w:hAnsi="Times New Roman" w:cs="Times New Roman"/>
          <w:lang w:eastAsia="zh-CN"/>
        </w:rPr>
        <w:t xml:space="preserve">. </w:t>
      </w:r>
      <w:r>
        <w:rPr>
          <w:rFonts w:ascii="Times New Roman" w:hAnsi="Times New Roman" w:cs="Times New Roman"/>
        </w:rPr>
        <w:t xml:space="preserve">When I entered the undergraduate programme here, </w:t>
      </w:r>
      <w:r>
        <w:rPr>
          <w:rFonts w:ascii="Times New Roman" w:hAnsi="Times New Roman" w:cs="Times New Roman"/>
          <w:lang w:eastAsia="zh-CN"/>
        </w:rPr>
        <w:t>I forced</w:t>
      </w:r>
      <w:r>
        <w:rPr>
          <w:rFonts w:ascii="Times New Roman" w:hAnsi="Times New Roman" w:cs="Times New Roman"/>
        </w:rPr>
        <w:t xml:space="preserve"> myself to learn essay </w:t>
      </w:r>
      <w:r>
        <w:rPr>
          <w:rFonts w:ascii="Times New Roman" w:hAnsi="Times New Roman" w:cs="Times New Roman"/>
          <w:lang w:eastAsia="zh-CN"/>
        </w:rPr>
        <w:t xml:space="preserve">writing and academic </w:t>
      </w:r>
      <w:r>
        <w:rPr>
          <w:rFonts w:ascii="Times New Roman" w:hAnsi="Times New Roman" w:cs="Times New Roman"/>
        </w:rPr>
        <w:t>language</w:t>
      </w:r>
      <w:r>
        <w:rPr>
          <w:rFonts w:ascii="Times New Roman" w:hAnsi="Times New Roman" w:cs="Times New Roman"/>
          <w:lang w:eastAsia="zh-CN"/>
        </w:rPr>
        <w:t xml:space="preserve">, and the language style must be </w:t>
      </w:r>
      <w:r>
        <w:rPr>
          <w:rFonts w:ascii="Times New Roman" w:hAnsi="Times New Roman" w:cs="Times New Roman"/>
        </w:rPr>
        <w:t xml:space="preserve">a bit more professional </w:t>
      </w:r>
      <w:r>
        <w:rPr>
          <w:rFonts w:ascii="Times New Roman" w:hAnsi="Times New Roman" w:cs="Times New Roman"/>
          <w:lang w:eastAsia="zh-CN"/>
        </w:rPr>
        <w:t xml:space="preserve">and </w:t>
      </w:r>
      <w:r>
        <w:rPr>
          <w:rFonts w:ascii="Times New Roman" w:hAnsi="Times New Roman" w:cs="Times New Roman"/>
        </w:rPr>
        <w:t xml:space="preserve">formal. For Chinese undergraduates who want to come to Malaysia, if you are more capable, you can do a DIY application; if you want to do less work, you can find an agent </w:t>
      </w:r>
      <w:r>
        <w:rPr>
          <w:rFonts w:ascii="Times New Roman" w:hAnsi="Times New Roman" w:cs="Times New Roman"/>
          <w:lang w:eastAsia="zh-CN"/>
        </w:rPr>
        <w:t>to apply</w:t>
      </w:r>
      <w:r>
        <w:rPr>
          <w:rFonts w:ascii="Times New Roman" w:hAnsi="Times New Roman" w:cs="Times New Roman"/>
        </w:rPr>
        <w:t>.</w:t>
      </w:r>
    </w:p>
    <w:p w14:paraId="71B72284">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(01:14:15): OK, thanks for the advice</w:t>
      </w:r>
      <w:r>
        <w:rPr>
          <w:rFonts w:ascii="Times New Roman" w:hAnsi="Times New Roman" w:cs="Times New Roman"/>
          <w:lang w:eastAsia="zh-CN"/>
        </w:rPr>
        <w:t>.</w:t>
      </w:r>
      <w:r>
        <w:rPr>
          <w:rFonts w:ascii="Times New Roman" w:hAnsi="Times New Roman" w:cs="Times New Roman"/>
        </w:rPr>
        <w:t xml:space="preserve"> Jen, what about you? What are your biggest takeaways?</w:t>
      </w:r>
    </w:p>
    <w:p w14:paraId="5CA02BD2">
      <w:pPr>
        <w:jc w:val="both"/>
        <w:rPr>
          <w:rFonts w:ascii="Times New Roman" w:hAnsi="Times New Roman" w:cs="Times New Roman"/>
          <w:lang w:eastAsia="zh-CN"/>
        </w:rPr>
      </w:pPr>
      <w:r>
        <w:rPr>
          <w:rFonts w:ascii="Times New Roman" w:hAnsi="Times New Roman" w:cs="Times New Roman"/>
          <w:lang w:eastAsia="zh-CN"/>
        </w:rPr>
        <w:t xml:space="preserve">Jen </w:t>
      </w:r>
      <w:r>
        <w:rPr>
          <w:rFonts w:ascii="Times New Roman" w:hAnsi="Times New Roman" w:cs="Times New Roman"/>
        </w:rPr>
        <w:t xml:space="preserve">(01:14:33): I think the biggest thing would be that it would help me in my future career. I </w:t>
      </w:r>
      <w:r>
        <w:rPr>
          <w:rFonts w:ascii="Times New Roman" w:hAnsi="Times New Roman" w:cs="Times New Roman"/>
          <w:lang w:eastAsia="zh-CN"/>
        </w:rPr>
        <w:t>am starting my own business in Malaysia; honestly, small money is good here, but big money may need to be invested. Anyway</w:t>
      </w:r>
      <w:r>
        <w:rPr>
          <w:rFonts w:ascii="Times New Roman" w:hAnsi="Times New Roman" w:cs="Times New Roman"/>
        </w:rPr>
        <w:t xml:space="preserve">, I am doing some things now. </w:t>
      </w:r>
      <w:r>
        <w:rPr>
          <w:rFonts w:ascii="Times New Roman" w:hAnsi="Times New Roman" w:cs="Times New Roman"/>
          <w:lang w:eastAsia="zh-CN"/>
        </w:rPr>
        <w:t xml:space="preserve">For example, I've </w:t>
      </w:r>
      <w:r>
        <w:rPr>
          <w:rFonts w:ascii="Times New Roman" w:hAnsi="Times New Roman" w:cs="Times New Roman"/>
        </w:rPr>
        <w:t xml:space="preserve">recently prepared a training course in Johor Bahru </w:t>
      </w:r>
      <w:r>
        <w:rPr>
          <w:rFonts w:ascii="Times New Roman" w:hAnsi="Times New Roman" w:cs="Times New Roman"/>
          <w:lang w:eastAsia="zh-CN"/>
        </w:rPr>
        <w:t>with an investment of about RMB 150,000</w:t>
      </w:r>
      <w:r>
        <w:rPr>
          <w:rFonts w:ascii="Times New Roman" w:hAnsi="Times New Roman" w:cs="Times New Roman"/>
        </w:rPr>
        <w:t>. I will see the venue tomorrow.</w:t>
      </w:r>
      <w:r>
        <w:rPr>
          <w:rFonts w:ascii="Times New Roman" w:hAnsi="Times New Roman" w:cs="Times New Roman"/>
          <w:lang w:eastAsia="zh-CN"/>
        </w:rPr>
        <w:t xml:space="preserve"> If my career is going well, I might stay in Malaysia.</w:t>
      </w:r>
    </w:p>
    <w:p w14:paraId="079B63F7">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(01:17:39): OK, good luck! Next, </w:t>
      </w:r>
      <w:r>
        <w:rPr>
          <w:rFonts w:hint="eastAsia" w:ascii="Times New Roman" w:hAnsi="Times New Roman" w:cs="Times New Roman"/>
          <w:lang w:eastAsia="zh-CN"/>
        </w:rPr>
        <w:t xml:space="preserve">XiaoWei, </w:t>
      </w:r>
      <w:r>
        <w:rPr>
          <w:rFonts w:ascii="Times New Roman" w:hAnsi="Times New Roman" w:cs="Times New Roman"/>
        </w:rPr>
        <w:t xml:space="preserve">what's the biggest thing you've learnt from your </w:t>
      </w:r>
      <w:r>
        <w:rPr>
          <w:rFonts w:ascii="Times New Roman" w:hAnsi="Times New Roman" w:cs="Times New Roman"/>
          <w:lang w:eastAsia="zh-CN"/>
        </w:rPr>
        <w:t xml:space="preserve">time </w:t>
      </w:r>
      <w:r>
        <w:rPr>
          <w:rFonts w:ascii="Times New Roman" w:hAnsi="Times New Roman" w:cs="Times New Roman"/>
        </w:rPr>
        <w:t xml:space="preserve">in </w:t>
      </w:r>
      <w:r>
        <w:rPr>
          <w:rFonts w:ascii="Times New Roman" w:hAnsi="Times New Roman" w:cs="Times New Roman"/>
          <w:lang w:eastAsia="zh-CN"/>
        </w:rPr>
        <w:t>Malaysia</w:t>
      </w:r>
      <w:r>
        <w:rPr>
          <w:rFonts w:ascii="Times New Roman" w:hAnsi="Times New Roman" w:cs="Times New Roman"/>
        </w:rPr>
        <w:t>?</w:t>
      </w:r>
    </w:p>
    <w:p w14:paraId="447F1A1A">
      <w:pPr>
        <w:jc w:val="both"/>
        <w:rPr>
          <w:rFonts w:ascii="Times New Roman" w:hAnsi="Times New Roman" w:cs="Times New Roman"/>
        </w:rPr>
      </w:pPr>
      <w:r>
        <w:rPr>
          <w:rFonts w:ascii="Times New Roman" w:hAnsi="Times New Roman" w:cs="Times New Roman"/>
        </w:rPr>
        <w:t xml:space="preserve">GONG Zhiwei(01:17:55): </w:t>
      </w:r>
      <w:r>
        <w:rPr>
          <w:rFonts w:ascii="Times New Roman" w:hAnsi="Times New Roman" w:cs="Times New Roman"/>
          <w:lang w:eastAsia="zh-CN"/>
        </w:rPr>
        <w:t xml:space="preserve">There are </w:t>
      </w:r>
      <w:r>
        <w:rPr>
          <w:rFonts w:ascii="Times New Roman" w:hAnsi="Times New Roman" w:cs="Times New Roman"/>
        </w:rPr>
        <w:t xml:space="preserve">three most significant gains! The first one is the progress in my language </w:t>
      </w:r>
      <w:r>
        <w:rPr>
          <w:rFonts w:ascii="Times New Roman" w:hAnsi="Times New Roman" w:cs="Times New Roman"/>
          <w:lang w:eastAsia="zh-CN"/>
        </w:rPr>
        <w:t>ability</w:t>
      </w:r>
      <w:r>
        <w:rPr>
          <w:rFonts w:ascii="Times New Roman" w:hAnsi="Times New Roman" w:cs="Times New Roman"/>
        </w:rPr>
        <w:t>. N</w:t>
      </w:r>
      <w:r>
        <w:rPr>
          <w:rFonts w:ascii="Times New Roman" w:hAnsi="Times New Roman" w:cs="Times New Roman"/>
          <w:lang w:eastAsia="zh-CN"/>
        </w:rPr>
        <w:t xml:space="preserve">ow I </w:t>
      </w:r>
      <w:r>
        <w:rPr>
          <w:rFonts w:ascii="Times New Roman" w:hAnsi="Times New Roman" w:cs="Times New Roman"/>
        </w:rPr>
        <w:t xml:space="preserve">dare to </w:t>
      </w:r>
      <w:r>
        <w:rPr>
          <w:rFonts w:ascii="Times New Roman" w:hAnsi="Times New Roman" w:cs="Times New Roman"/>
          <w:lang w:eastAsia="zh-CN"/>
        </w:rPr>
        <w:t xml:space="preserve">open my mouth to talk to </w:t>
      </w:r>
      <w:r>
        <w:rPr>
          <w:rFonts w:ascii="Times New Roman" w:hAnsi="Times New Roman" w:cs="Times New Roman"/>
        </w:rPr>
        <w:t xml:space="preserve">others </w:t>
      </w:r>
      <w:r>
        <w:rPr>
          <w:rFonts w:ascii="Times New Roman" w:hAnsi="Times New Roman" w:cs="Times New Roman"/>
          <w:lang w:eastAsia="zh-CN"/>
        </w:rPr>
        <w:t xml:space="preserve">in English. </w:t>
      </w:r>
      <w:r>
        <w:rPr>
          <w:rFonts w:ascii="Times New Roman" w:hAnsi="Times New Roman" w:cs="Times New Roman"/>
        </w:rPr>
        <w:t xml:space="preserve">I don't have this kind of environment at home, and I don't have the chance to communicate with others in English, but </w:t>
      </w:r>
      <w:r>
        <w:rPr>
          <w:rFonts w:ascii="Times New Roman" w:hAnsi="Times New Roman" w:cs="Times New Roman"/>
          <w:lang w:eastAsia="zh-CN"/>
        </w:rPr>
        <w:t xml:space="preserve">in Malaysia, I am forced to </w:t>
      </w:r>
      <w:r>
        <w:rPr>
          <w:rFonts w:ascii="Times New Roman" w:hAnsi="Times New Roman" w:cs="Times New Roman"/>
        </w:rPr>
        <w:t>open my mouth a lot of the time</w:t>
      </w:r>
      <w:r>
        <w:rPr>
          <w:rFonts w:ascii="Times New Roman" w:hAnsi="Times New Roman" w:cs="Times New Roman"/>
          <w:lang w:eastAsia="zh-CN"/>
        </w:rPr>
        <w:t xml:space="preserve">, and I </w:t>
      </w:r>
      <w:r>
        <w:rPr>
          <w:rFonts w:ascii="Times New Roman" w:hAnsi="Times New Roman" w:cs="Times New Roman"/>
        </w:rPr>
        <w:t xml:space="preserve">feel that this is a great help to me. The second is the </w:t>
      </w:r>
      <w:r>
        <w:rPr>
          <w:rFonts w:ascii="Times New Roman" w:hAnsi="Times New Roman" w:cs="Times New Roman"/>
          <w:lang w:eastAsia="zh-CN"/>
        </w:rPr>
        <w:t xml:space="preserve">progress </w:t>
      </w:r>
      <w:r>
        <w:rPr>
          <w:rFonts w:ascii="Times New Roman" w:hAnsi="Times New Roman" w:cs="Times New Roman"/>
        </w:rPr>
        <w:t>in academics</w:t>
      </w:r>
      <w:r>
        <w:rPr>
          <w:rFonts w:ascii="Times New Roman" w:hAnsi="Times New Roman" w:cs="Times New Roman"/>
          <w:lang w:eastAsia="zh-CN"/>
        </w:rPr>
        <w:t xml:space="preserve">; foreign countries pay more attention to methodology, research methodology is very different from domestic writing, and foreign writing framework and ideas for my thesis writing have greatly improved. Thirdly, I have improved my badminton game. I </w:t>
      </w:r>
      <w:r>
        <w:rPr>
          <w:rFonts w:ascii="Times New Roman" w:hAnsi="Times New Roman" w:cs="Times New Roman"/>
        </w:rPr>
        <w:t xml:space="preserve">play </w:t>
      </w:r>
      <w:r>
        <w:rPr>
          <w:rFonts w:ascii="Times New Roman" w:hAnsi="Times New Roman" w:cs="Times New Roman"/>
          <w:lang w:eastAsia="zh-CN"/>
        </w:rPr>
        <w:t xml:space="preserve">badminton with my friends </w:t>
      </w:r>
      <w:r>
        <w:rPr>
          <w:rFonts w:ascii="Times New Roman" w:hAnsi="Times New Roman" w:cs="Times New Roman"/>
        </w:rPr>
        <w:t xml:space="preserve">every week, </w:t>
      </w:r>
      <w:r>
        <w:rPr>
          <w:rFonts w:ascii="Times New Roman" w:hAnsi="Times New Roman" w:cs="Times New Roman"/>
          <w:lang w:eastAsia="zh-CN"/>
        </w:rPr>
        <w:t xml:space="preserve">including </w:t>
      </w:r>
      <w:r>
        <w:rPr>
          <w:rFonts w:ascii="Times New Roman" w:hAnsi="Times New Roman" w:cs="Times New Roman"/>
        </w:rPr>
        <w:t xml:space="preserve">local </w:t>
      </w:r>
      <w:r>
        <w:rPr>
          <w:rFonts w:ascii="Times New Roman" w:hAnsi="Times New Roman" w:cs="Times New Roman"/>
          <w:lang w:eastAsia="zh-CN"/>
        </w:rPr>
        <w:t>Malays</w:t>
      </w:r>
      <w:r>
        <w:rPr>
          <w:rFonts w:hint="eastAsia" w:ascii="Times New Roman" w:hAnsi="Times New Roman" w:cs="Times New Roman"/>
          <w:lang w:val="en-US" w:eastAsia="zh-CN"/>
        </w:rPr>
        <w:t>, Malaysian Chinese</w:t>
      </w:r>
      <w:r>
        <w:rPr>
          <w:rFonts w:ascii="Times New Roman" w:hAnsi="Times New Roman" w:cs="Times New Roman"/>
        </w:rPr>
        <w:t xml:space="preserve"> and Chinese students. </w:t>
      </w:r>
      <w:r>
        <w:rPr>
          <w:rFonts w:ascii="Times New Roman" w:hAnsi="Times New Roman" w:cs="Times New Roman"/>
          <w:lang w:eastAsia="zh-CN"/>
        </w:rPr>
        <w:t xml:space="preserve">Not only have I made friends, but I have also improved my </w:t>
      </w:r>
      <w:r>
        <w:rPr>
          <w:rFonts w:ascii="Times New Roman" w:hAnsi="Times New Roman" w:cs="Times New Roman"/>
        </w:rPr>
        <w:t>competitive level.</w:t>
      </w:r>
    </w:p>
    <w:p w14:paraId="5E1E85BC">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(01:20:45): OK, so do you have any advice for </w:t>
      </w:r>
      <w:r>
        <w:rPr>
          <w:rFonts w:ascii="Times New Roman" w:hAnsi="Times New Roman" w:cs="Times New Roman"/>
          <w:lang w:eastAsia="zh-CN"/>
        </w:rPr>
        <w:t xml:space="preserve">upcoming </w:t>
      </w:r>
      <w:r>
        <w:rPr>
          <w:rFonts w:ascii="Times New Roman" w:hAnsi="Times New Roman" w:cs="Times New Roman"/>
        </w:rPr>
        <w:t>undergraduates?</w:t>
      </w:r>
    </w:p>
    <w:p w14:paraId="1645630A">
      <w:pPr>
        <w:jc w:val="both"/>
        <w:rPr>
          <w:rFonts w:ascii="Times New Roman" w:hAnsi="Times New Roman" w:cs="Times New Roman"/>
          <w:lang w:eastAsia="zh-CN"/>
        </w:rPr>
      </w:pPr>
      <w:r>
        <w:rPr>
          <w:rFonts w:ascii="Times New Roman" w:hAnsi="Times New Roman" w:cs="Times New Roman"/>
        </w:rPr>
        <w:t>Gong Zhiwei (01:20:55): The first is to have good adaptability. After all, you are going to a new environment</w:t>
      </w:r>
      <w:r>
        <w:rPr>
          <w:rFonts w:ascii="Times New Roman" w:hAnsi="Times New Roman" w:cs="Times New Roman"/>
          <w:lang w:eastAsia="zh-CN"/>
        </w:rPr>
        <w:t xml:space="preserve"> to adapt to, no matter the language, culture, life, etc</w:t>
      </w:r>
      <w:r>
        <w:rPr>
          <w:rFonts w:ascii="Times New Roman" w:hAnsi="Times New Roman" w:cs="Times New Roman"/>
        </w:rPr>
        <w:t xml:space="preserve">. The second thing is to plan well. The second </w:t>
      </w:r>
      <w:r>
        <w:rPr>
          <w:rFonts w:ascii="Times New Roman" w:hAnsi="Times New Roman" w:cs="Times New Roman"/>
          <w:lang w:eastAsia="zh-CN"/>
        </w:rPr>
        <w:t xml:space="preserve">is to </w:t>
      </w:r>
      <w:r>
        <w:rPr>
          <w:rFonts w:ascii="Times New Roman" w:hAnsi="Times New Roman" w:cs="Times New Roman"/>
        </w:rPr>
        <w:t>plan well. You need to know in advance about the policies of the university you're attending, how the classes are conducted, and so on</w:t>
      </w:r>
      <w:r>
        <w:rPr>
          <w:rFonts w:ascii="Times New Roman" w:hAnsi="Times New Roman" w:cs="Times New Roman"/>
          <w:lang w:eastAsia="zh-CN"/>
        </w:rPr>
        <w:t>.</w:t>
      </w:r>
    </w:p>
    <w:p w14:paraId="2EDED1E5">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(01:21:38): OK, thanks to our five </w:t>
      </w:r>
      <w:r>
        <w:rPr>
          <w:rFonts w:ascii="Times New Roman" w:hAnsi="Times New Roman" w:cs="Times New Roman"/>
          <w:lang w:eastAsia="zh-CN"/>
        </w:rPr>
        <w:t>bros and sis for sharing and helping me to collect a lot of new information; our</w:t>
      </w:r>
      <w:r>
        <w:rPr>
          <w:rFonts w:ascii="Times New Roman" w:hAnsi="Times New Roman" w:cs="Times New Roman"/>
        </w:rPr>
        <w:t xml:space="preserve"> panel discussion today ends here. Before I finish, I assure all the bro and sisters that I will never upload the passport, signature, or other real information you gave me to the internet. This informed consent is for the university's ethical review to prove that I have invited a group of international students to do the online interview. In addition, everyone's real names will not appear on my academic papers; they will all be replaced with nicknames. Some of your opinions or textual language parts will be quoted later in my paper</w:t>
      </w:r>
      <w:r>
        <w:rPr>
          <w:rFonts w:ascii="Times New Roman" w:hAnsi="Times New Roman" w:cs="Times New Roman"/>
          <w:lang w:eastAsia="zh-CN"/>
        </w:rPr>
        <w:t xml:space="preserve">, </w:t>
      </w:r>
      <w:r>
        <w:rPr>
          <w:rFonts w:ascii="Times New Roman" w:hAnsi="Times New Roman" w:cs="Times New Roman"/>
        </w:rPr>
        <w:t xml:space="preserve">and your personal information will not appear, so please be assured of </w:t>
      </w:r>
      <w:r>
        <w:rPr>
          <w:rFonts w:ascii="Times New Roman" w:hAnsi="Times New Roman" w:cs="Times New Roman"/>
          <w:lang w:eastAsia="zh-CN"/>
        </w:rPr>
        <w:t xml:space="preserve">the safety of </w:t>
      </w:r>
      <w:r>
        <w:rPr>
          <w:rFonts w:ascii="Times New Roman" w:hAnsi="Times New Roman" w:cs="Times New Roman"/>
        </w:rPr>
        <w:t>your personal information</w:t>
      </w:r>
      <w:r>
        <w:rPr>
          <w:rFonts w:ascii="Times New Roman" w:hAnsi="Times New Roman" w:cs="Times New Roman"/>
          <w:lang w:eastAsia="zh-CN"/>
        </w:rPr>
        <w:t xml:space="preserve">. </w:t>
      </w:r>
      <w:r>
        <w:rPr>
          <w:rFonts w:ascii="Times New Roman" w:hAnsi="Times New Roman" w:cs="Times New Roman"/>
        </w:rPr>
        <w:t>Finally, I would like to thank all my sisters and brothers from my sister's colleges and universities for collecting and supporting my academic papers</w:t>
      </w:r>
      <w:r>
        <w:rPr>
          <w:rFonts w:ascii="Times New Roman" w:hAnsi="Times New Roman" w:cs="Times New Roman"/>
          <w:lang w:eastAsia="zh-CN"/>
        </w:rPr>
        <w:t>.</w:t>
      </w:r>
      <w:r>
        <w:rPr>
          <w:rFonts w:ascii="Times New Roman" w:hAnsi="Times New Roman" w:cs="Times New Roman"/>
        </w:rPr>
        <w:t xml:space="preserve"> Do you all have any other questions for me?</w:t>
      </w:r>
    </w:p>
    <w:p w14:paraId="2C1B10FD">
      <w:pPr>
        <w:jc w:val="both"/>
        <w:rPr>
          <w:rFonts w:ascii="Times New Roman" w:hAnsi="Times New Roman" w:cs="Times New Roman"/>
          <w:lang w:eastAsia="zh-CN"/>
        </w:rPr>
      </w:pPr>
      <w:r>
        <w:rPr>
          <w:rFonts w:ascii="Times New Roman" w:hAnsi="Times New Roman" w:cs="Times New Roman"/>
        </w:rPr>
        <w:t>He Jing(01:24:30 ): Bye!</w:t>
      </w:r>
    </w:p>
    <w:p w14:paraId="77F6180A">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(01:24:34): OK, thanks! Bye, guys!</w:t>
      </w:r>
    </w:p>
    <w:p w14:paraId="224A76B8">
      <w:pPr>
        <w:jc w:val="both"/>
        <w:rPr>
          <w:rFonts w:ascii="Times New Roman" w:hAnsi="Times New Roman" w:cs="Times New Roman"/>
        </w:rPr>
      </w:pPr>
      <w:r>
        <w:rPr>
          <w:rFonts w:ascii="Times New Roman" w:hAnsi="Times New Roman" w:cs="Times New Roman"/>
        </w:rPr>
        <w:t>Spicy (01:24:39): OK, bye!</w:t>
      </w:r>
    </w:p>
    <w:p w14:paraId="66E52D36">
      <w:pPr>
        <w:jc w:val="both"/>
        <w:rPr>
          <w:rFonts w:ascii="Times New Roman" w:hAnsi="Times New Roman" w:cs="Times New Roman"/>
        </w:rPr>
      </w:pPr>
      <w:r>
        <w:rPr>
          <w:rFonts w:ascii="Times New Roman" w:hAnsi="Times New Roman" w:cs="Times New Roman"/>
        </w:rPr>
        <w:t>Gong Zhiwei (01:</w:t>
      </w:r>
      <w:r>
        <w:rPr>
          <w:rFonts w:ascii="Times New Roman" w:hAnsi="Times New Roman" w:cs="Times New Roman"/>
          <w:lang w:eastAsia="zh-CN"/>
        </w:rPr>
        <w:t>24</w:t>
      </w:r>
      <w:r>
        <w:rPr>
          <w:rFonts w:ascii="Times New Roman" w:hAnsi="Times New Roman" w:cs="Times New Roman"/>
        </w:rPr>
        <w:t>:45): Bye!</w:t>
      </w:r>
    </w:p>
    <w:p w14:paraId="0B6061F8">
      <w:pPr>
        <w:jc w:val="both"/>
        <w:rPr>
          <w:rFonts w:ascii="Times New Roman" w:hAnsi="Times New Roman" w:cs="Times New Roman"/>
        </w:rPr>
      </w:pPr>
      <w:r>
        <w:rPr>
          <w:rFonts w:ascii="Times New Roman" w:hAnsi="Times New Roman" w:cs="Times New Roman"/>
          <w:lang w:eastAsia="zh-CN"/>
        </w:rPr>
        <w:t xml:space="preserve">Jen </w:t>
      </w:r>
      <w:r>
        <w:rPr>
          <w:rFonts w:ascii="Times New Roman" w:hAnsi="Times New Roman" w:cs="Times New Roman"/>
        </w:rPr>
        <w:t>(01:24:</w:t>
      </w:r>
      <w:r>
        <w:rPr>
          <w:rFonts w:ascii="Times New Roman" w:hAnsi="Times New Roman" w:cs="Times New Roman"/>
          <w:lang w:eastAsia="zh-CN"/>
        </w:rPr>
        <w:t>48</w:t>
      </w:r>
      <w:r>
        <w:rPr>
          <w:rFonts w:ascii="Times New Roman" w:hAnsi="Times New Roman" w:cs="Times New Roman"/>
        </w:rPr>
        <w:t>): Bye!</w:t>
      </w:r>
    </w:p>
    <w:p w14:paraId="576ED8FF">
      <w:pPr>
        <w:jc w:val="both"/>
        <w:rPr>
          <w:rFonts w:ascii="Times New Roman" w:hAnsi="Times New Roman" w:cs="Times New Roman"/>
        </w:rPr>
      </w:pPr>
    </w:p>
    <w:sectPr>
      <w:footerReference r:id="rId5" w:type="default"/>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ＭＳ 明朝">
    <w:altName w:val="宋体"/>
    <w:panose1 w:val="00000000000000000000"/>
    <w:charset w:val="86"/>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86"/>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215208"/>
      <w:docPartObj>
        <w:docPartGallery w:val="autotext"/>
      </w:docPartObj>
    </w:sdtPr>
    <w:sdtContent>
      <w:p w14:paraId="305B181F">
        <w:pPr>
          <w:pStyle w:val="24"/>
          <w:jc w:val="right"/>
        </w:pPr>
        <w:r>
          <w:fldChar w:fldCharType="begin"/>
        </w:r>
        <w:r>
          <w:instrText xml:space="preserve">PAGE   \* MERGEFORMAT</w:instrText>
        </w:r>
        <w:r>
          <w:fldChar w:fldCharType="separate"/>
        </w:r>
        <w:r>
          <w:rPr>
            <w:lang w:val="en-GB"/>
          </w:rPr>
          <w:t>2</w:t>
        </w:r>
        <w:r>
          <w:fldChar w:fldCharType="end"/>
        </w:r>
      </w:p>
    </w:sdtContent>
  </w:sdt>
  <w:p w14:paraId="4CB66E83">
    <w:pPr>
      <w:pStyle w:val="2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hideGrammaticalErrors/>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zQzMDUxt7QwtjQxMLdQ0lEKTi0uzszPAykwrAUAZfTTwywAAAA="/>
    <w:docVar w:name="commondata" w:val="eyJoZGlkIjoiN2YzNjBkOTgyNWQ1YTMxYzM3MzMwNWFiODNmOWIzYWMifQ=="/>
  </w:docVars>
  <w:rsids>
    <w:rsidRoot w:val="00172A27"/>
    <w:rsid w:val="00034616"/>
    <w:rsid w:val="0006063C"/>
    <w:rsid w:val="000D564A"/>
    <w:rsid w:val="0015074B"/>
    <w:rsid w:val="00214770"/>
    <w:rsid w:val="0021551C"/>
    <w:rsid w:val="0029639D"/>
    <w:rsid w:val="002D3F75"/>
    <w:rsid w:val="00326F90"/>
    <w:rsid w:val="0042774F"/>
    <w:rsid w:val="00651200"/>
    <w:rsid w:val="008250EC"/>
    <w:rsid w:val="00910901"/>
    <w:rsid w:val="009715D6"/>
    <w:rsid w:val="00AA1D8D"/>
    <w:rsid w:val="00B36E9D"/>
    <w:rsid w:val="00B47730"/>
    <w:rsid w:val="00C71262"/>
    <w:rsid w:val="00CB0664"/>
    <w:rsid w:val="00DF6182"/>
    <w:rsid w:val="00EA0FE9"/>
    <w:rsid w:val="00FC693F"/>
    <w:rsid w:val="018371D4"/>
    <w:rsid w:val="046C2C6E"/>
    <w:rsid w:val="058052E5"/>
    <w:rsid w:val="0FFE251D"/>
    <w:rsid w:val="11695052"/>
    <w:rsid w:val="146D2C0E"/>
    <w:rsid w:val="149C0530"/>
    <w:rsid w:val="16072265"/>
    <w:rsid w:val="16DD0F19"/>
    <w:rsid w:val="1A5403CD"/>
    <w:rsid w:val="1A6D6D61"/>
    <w:rsid w:val="1DB5148E"/>
    <w:rsid w:val="1ED039B5"/>
    <w:rsid w:val="200A3A07"/>
    <w:rsid w:val="235978A2"/>
    <w:rsid w:val="25A24058"/>
    <w:rsid w:val="27706BF2"/>
    <w:rsid w:val="2A793912"/>
    <w:rsid w:val="2C4704A2"/>
    <w:rsid w:val="31285F29"/>
    <w:rsid w:val="34097D18"/>
    <w:rsid w:val="34BB3502"/>
    <w:rsid w:val="366A5D9D"/>
    <w:rsid w:val="38183C99"/>
    <w:rsid w:val="392B3D5A"/>
    <w:rsid w:val="3AB807D8"/>
    <w:rsid w:val="3AF13CEA"/>
    <w:rsid w:val="3BE81931"/>
    <w:rsid w:val="3D994C24"/>
    <w:rsid w:val="420F3642"/>
    <w:rsid w:val="49E723FC"/>
    <w:rsid w:val="4C4179AC"/>
    <w:rsid w:val="4E5C4054"/>
    <w:rsid w:val="4F48636A"/>
    <w:rsid w:val="523C46FB"/>
    <w:rsid w:val="54FA1F1E"/>
    <w:rsid w:val="55835522"/>
    <w:rsid w:val="55D16BD5"/>
    <w:rsid w:val="59542D42"/>
    <w:rsid w:val="5A0C3F82"/>
    <w:rsid w:val="5ABF2C51"/>
    <w:rsid w:val="61312A93"/>
    <w:rsid w:val="61791F42"/>
    <w:rsid w:val="64EA4DD2"/>
    <w:rsid w:val="666F66E4"/>
    <w:rsid w:val="6709250B"/>
    <w:rsid w:val="68C944AE"/>
    <w:rsid w:val="784E74CE"/>
    <w:rsid w:val="7C30396B"/>
    <w:rsid w:val="7C9D7ECD"/>
    <w:rsid w:val="7CCE3ADD"/>
    <w:rsid w:val="7E385937"/>
    <w:rsid w:val="7E7123F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iPriority="99" w:semiHidden="0"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autoRedefine/>
    <w:qFormat/>
    <w:uiPriority w:val="0"/>
    <w:pPr>
      <w:spacing w:after="200" w:line="276" w:lineRule="auto"/>
    </w:pPr>
    <w:rPr>
      <w:rFonts w:ascii="宋体" w:hAnsi="宋体" w:eastAsia="宋体" w:cstheme="minorBidi"/>
      <w:sz w:val="22"/>
      <w:szCs w:val="22"/>
      <w:lang w:val="en-US" w:eastAsia="en-US" w:bidi="ar-SA"/>
    </w:rPr>
  </w:style>
  <w:style w:type="paragraph" w:styleId="3">
    <w:name w:val="heading 1"/>
    <w:basedOn w:val="1"/>
    <w:next w:val="1"/>
    <w:link w:val="140"/>
    <w:autoRedefine/>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1"/>
    <w:autoRedefine/>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2"/>
    <w:autoRedefine/>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2"/>
    <w:autoRedefine/>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3"/>
    <w:autoRedefine/>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4"/>
    <w:autoRedefine/>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5"/>
    <w:autoRedefine/>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6"/>
    <w:autoRedefine/>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7"/>
    <w:autoRedefine/>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9"/>
    <w:autoRedefine/>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2">
    <w:name w:val="List 3"/>
    <w:basedOn w:val="1"/>
    <w:autoRedefine/>
    <w:unhideWhenUsed/>
    <w:qFormat/>
    <w:uiPriority w:val="99"/>
    <w:pPr>
      <w:ind w:left="1080" w:hanging="360"/>
      <w:contextualSpacing/>
    </w:pPr>
  </w:style>
  <w:style w:type="paragraph" w:styleId="13">
    <w:name w:val="List Number 2"/>
    <w:basedOn w:val="1"/>
    <w:autoRedefine/>
    <w:unhideWhenUsed/>
    <w:qFormat/>
    <w:uiPriority w:val="99"/>
    <w:pPr>
      <w:numPr>
        <w:ilvl w:val="0"/>
        <w:numId w:val="1"/>
      </w:numPr>
      <w:contextualSpacing/>
    </w:pPr>
  </w:style>
  <w:style w:type="paragraph" w:styleId="14">
    <w:name w:val="List Number"/>
    <w:basedOn w:val="1"/>
    <w:autoRedefine/>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8"/>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6"/>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autoRedefine/>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8"/>
    <w:autoRedefine/>
    <w:unhideWhenUsed/>
    <w:qFormat/>
    <w:uiPriority w:val="99"/>
    <w:pPr>
      <w:tabs>
        <w:tab w:val="center" w:pos="4680"/>
        <w:tab w:val="right" w:pos="9360"/>
      </w:tabs>
      <w:spacing w:after="0" w:line="240" w:lineRule="auto"/>
    </w:pPr>
  </w:style>
  <w:style w:type="paragraph" w:styleId="25">
    <w:name w:val="header"/>
    <w:basedOn w:val="1"/>
    <w:link w:val="137"/>
    <w:unhideWhenUsed/>
    <w:qFormat/>
    <w:uiPriority w:val="99"/>
    <w:pPr>
      <w:tabs>
        <w:tab w:val="center" w:pos="4680"/>
        <w:tab w:val="right" w:pos="9360"/>
      </w:tabs>
      <w:spacing w:after="0" w:line="240" w:lineRule="auto"/>
    </w:pPr>
  </w:style>
  <w:style w:type="paragraph" w:styleId="26">
    <w:name w:val="Subtitle"/>
    <w:basedOn w:val="1"/>
    <w:next w:val="1"/>
    <w:link w:val="144"/>
    <w:autoRedefine/>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7"/>
    <w:autoRedefine/>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3"/>
    <w:autoRedefine/>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Light Shading"/>
    <w:basedOn w:val="32"/>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autoRedefine/>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autoRedefine/>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autoRedefine/>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autoRedefine/>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autoRedefine/>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autoRedefine/>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autoRedefine/>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autoRedefine/>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autoRedefine/>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autoRedefine/>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autoRedefine/>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autoRedefine/>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autoRedefine/>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autoRedefine/>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autoRedefine/>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autoRedefine/>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autoRedefine/>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autoRedefine/>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autoRedefine/>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autoRedefine/>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autoRedefine/>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autoRedefine/>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styleId="135">
    <w:name w:val="line number"/>
    <w:basedOn w:val="132"/>
    <w:unhideWhenUsed/>
    <w:qFormat/>
    <w:uiPriority w:val="99"/>
    <w:rPr>
      <w:rFonts w:hint="eastAsia"/>
      <w:sz w:val="24"/>
      <w:szCs w:val="24"/>
    </w:rPr>
  </w:style>
  <w:style w:type="character" w:styleId="136">
    <w:name w:val="Hyperlink"/>
    <w:unhideWhenUsed/>
    <w:qFormat/>
    <w:uiPriority w:val="99"/>
    <w:rPr>
      <w:rFonts w:hint="eastAsia" w:ascii="Calibri" w:hAnsi="Calibri" w:eastAsia="Times New Roman" w:cs="Times New Roman"/>
      <w:sz w:val="24"/>
      <w:szCs w:val="24"/>
    </w:rPr>
  </w:style>
  <w:style w:type="character" w:customStyle="1" w:styleId="137">
    <w:name w:val="Header Char"/>
    <w:basedOn w:val="132"/>
    <w:link w:val="25"/>
    <w:qFormat/>
    <w:uiPriority w:val="99"/>
  </w:style>
  <w:style w:type="character" w:customStyle="1" w:styleId="138">
    <w:name w:val="Footer Char"/>
    <w:basedOn w:val="132"/>
    <w:link w:val="24"/>
    <w:qFormat/>
    <w:uiPriority w:val="99"/>
  </w:style>
  <w:style w:type="paragraph" w:styleId="139">
    <w:name w:val="No Spacing"/>
    <w:qFormat/>
    <w:uiPriority w:val="1"/>
    <w:rPr>
      <w:rFonts w:asciiTheme="minorHAnsi" w:hAnsiTheme="minorHAnsi" w:eastAsiaTheme="minorEastAsia" w:cstheme="minorBidi"/>
      <w:sz w:val="22"/>
      <w:szCs w:val="22"/>
      <w:lang w:val="en-US" w:eastAsia="en-US" w:bidi="ar-SA"/>
    </w:rPr>
  </w:style>
  <w:style w:type="character" w:customStyle="1" w:styleId="140">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1">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2">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3">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4">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5">
    <w:name w:val="List Paragraph"/>
    <w:basedOn w:val="1"/>
    <w:qFormat/>
    <w:uiPriority w:val="34"/>
    <w:pPr>
      <w:ind w:left="720"/>
      <w:contextualSpacing/>
    </w:pPr>
  </w:style>
  <w:style w:type="character" w:customStyle="1" w:styleId="146">
    <w:name w:val="Body Text Char"/>
    <w:basedOn w:val="132"/>
    <w:link w:val="19"/>
    <w:qFormat/>
    <w:uiPriority w:val="99"/>
  </w:style>
  <w:style w:type="character" w:customStyle="1" w:styleId="147">
    <w:name w:val="Body Text 2 Char"/>
    <w:basedOn w:val="132"/>
    <w:link w:val="28"/>
    <w:qFormat/>
    <w:uiPriority w:val="99"/>
  </w:style>
  <w:style w:type="character" w:customStyle="1" w:styleId="148">
    <w:name w:val="Body Text 3 Char"/>
    <w:basedOn w:val="132"/>
    <w:link w:val="17"/>
    <w:qFormat/>
    <w:uiPriority w:val="99"/>
    <w:rPr>
      <w:sz w:val="16"/>
      <w:szCs w:val="16"/>
    </w:rPr>
  </w:style>
  <w:style w:type="character" w:customStyle="1" w:styleId="149">
    <w:name w:val="Macro Text Char"/>
    <w:basedOn w:val="132"/>
    <w:link w:val="2"/>
    <w:qFormat/>
    <w:uiPriority w:val="99"/>
    <w:rPr>
      <w:rFonts w:ascii="Courier" w:hAnsi="Courier"/>
      <w:sz w:val="20"/>
      <w:szCs w:val="20"/>
    </w:rPr>
  </w:style>
  <w:style w:type="paragraph" w:styleId="150">
    <w:name w:val="Quote"/>
    <w:basedOn w:val="1"/>
    <w:next w:val="1"/>
    <w:link w:val="151"/>
    <w:qFormat/>
    <w:uiPriority w:val="29"/>
    <w:rPr>
      <w:i/>
      <w:iCs/>
      <w:color w:val="000000" w:themeColor="text1"/>
      <w14:textFill>
        <w14:solidFill>
          <w14:schemeClr w14:val="tx1"/>
        </w14:solidFill>
      </w14:textFill>
    </w:rPr>
  </w:style>
  <w:style w:type="character" w:customStyle="1" w:styleId="151">
    <w:name w:val="Quote Char"/>
    <w:basedOn w:val="132"/>
    <w:link w:val="150"/>
    <w:qFormat/>
    <w:uiPriority w:val="29"/>
    <w:rPr>
      <w:i/>
      <w:iCs/>
      <w:color w:val="000000" w:themeColor="text1"/>
      <w14:textFill>
        <w14:solidFill>
          <w14:schemeClr w14:val="tx1"/>
        </w14:solidFill>
      </w14:textFill>
    </w:rPr>
  </w:style>
  <w:style w:type="character" w:customStyle="1" w:styleId="152">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3">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4">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5">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6">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7">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8">
    <w:name w:val="Intense Quote"/>
    <w:basedOn w:val="1"/>
    <w:next w:val="1"/>
    <w:link w:val="159"/>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9">
    <w:name w:val="Intense Quote Char"/>
    <w:basedOn w:val="132"/>
    <w:link w:val="158"/>
    <w:qFormat/>
    <w:uiPriority w:val="30"/>
    <w:rPr>
      <w:b/>
      <w:bCs/>
      <w:i/>
      <w:iCs/>
      <w:color w:val="4F81BD" w:themeColor="accent1"/>
      <w14:textFill>
        <w14:solidFill>
          <w14:schemeClr w14:val="accent1"/>
        </w14:solidFill>
      </w14:textFill>
    </w:rPr>
  </w:style>
  <w:style w:type="character" w:customStyle="1" w:styleId="160">
    <w:name w:val="Subtle Emphasis1"/>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61">
    <w:name w:val="Intense Emphasis1"/>
    <w:basedOn w:val="132"/>
    <w:qFormat/>
    <w:uiPriority w:val="21"/>
    <w:rPr>
      <w:b/>
      <w:bCs/>
      <w:i/>
      <w:iCs/>
      <w:color w:val="4F81BD" w:themeColor="accent1"/>
      <w14:textFill>
        <w14:solidFill>
          <w14:schemeClr w14:val="accent1"/>
        </w14:solidFill>
      </w14:textFill>
    </w:rPr>
  </w:style>
  <w:style w:type="character" w:customStyle="1" w:styleId="162">
    <w:name w:val="Subtle Reference1"/>
    <w:basedOn w:val="132"/>
    <w:qFormat/>
    <w:uiPriority w:val="31"/>
    <w:rPr>
      <w:smallCaps/>
      <w:color w:val="C0504D" w:themeColor="accent2"/>
      <w:u w:val="single"/>
      <w14:textFill>
        <w14:solidFill>
          <w14:schemeClr w14:val="accent2"/>
        </w14:solidFill>
      </w14:textFill>
    </w:rPr>
  </w:style>
  <w:style w:type="character" w:customStyle="1" w:styleId="163">
    <w:name w:val="Intense Reference1"/>
    <w:basedOn w:val="132"/>
    <w:qFormat/>
    <w:uiPriority w:val="32"/>
    <w:rPr>
      <w:b/>
      <w:bCs/>
      <w:smallCaps/>
      <w:color w:val="C0504D" w:themeColor="accent2"/>
      <w:spacing w:val="5"/>
      <w:u w:val="single"/>
      <w14:textFill>
        <w14:solidFill>
          <w14:schemeClr w14:val="accent2"/>
        </w14:solidFill>
      </w14:textFill>
    </w:rPr>
  </w:style>
  <w:style w:type="character" w:customStyle="1" w:styleId="164">
    <w:name w:val="Book Title1"/>
    <w:basedOn w:val="132"/>
    <w:qFormat/>
    <w:uiPriority w:val="33"/>
    <w:rPr>
      <w:b/>
      <w:bCs/>
      <w:smallCaps/>
      <w:spacing w:val="5"/>
    </w:rPr>
  </w:style>
  <w:style w:type="paragraph" w:customStyle="1" w:styleId="165">
    <w:name w:val="TOC Heading1"/>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Template>
  <Pages>15</Pages>
  <Words>7609</Words>
  <Characters>36100</Characters>
  <Lines>534</Lines>
  <Paragraphs>200</Paragraphs>
  <TotalTime>116</TotalTime>
  <ScaleCrop>false</ScaleCrop>
  <LinksUpToDate>false</LinksUpToDate>
  <CharactersWithSpaces>43542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keywords>, docId:9F0806692E92C7DE08C3E900A2C63292</cp:keywords>
  <cp:lastModifiedBy>Million·J</cp:lastModifiedBy>
  <dcterms:modified xsi:type="dcterms:W3CDTF">2024-07-23T02:15:22Z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3BE39DACFF3B4DEBA87F72D09E064391_12</vt:lpwstr>
  </property>
  <property fmtid="{D5CDD505-2E9C-101B-9397-08002B2CF9AE}" pid="4" name="GrammarlyDocumentId">
    <vt:lpwstr>41ebf3b5cbf983356e5709dc4ff906e419604da72cab21ab29f3d691a44aa70d</vt:lpwstr>
  </property>
</Properties>
</file>